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Arial" w:hAnsi="Arial" w:cs="Arial"/>
          <w:sz w:val="24"/>
          <w:szCs w:val="24"/>
          <w:lang w:val="eu-ES"/>
        </w:rPr>
        <w:id w:val="669683428"/>
        <w:docPartObj>
          <w:docPartGallery w:val="Cover Pages"/>
          <w:docPartUnique/>
        </w:docPartObj>
      </w:sdtPr>
      <w:sdtEndPr>
        <w:rPr>
          <w:rFonts w:eastAsia="Times New Roman"/>
          <w:b/>
          <w:bCs/>
          <w:lang w:eastAsia="eu-ES"/>
        </w:rPr>
      </w:sdtEndPr>
      <w:sdtContent>
        <w:p w:rsidR="005E4B8F" w:rsidRPr="005B7239" w:rsidRDefault="005E4B8F">
          <w:pPr>
            <w:rPr>
              <w:rFonts w:ascii="Arial" w:hAnsi="Arial" w:cs="Arial"/>
              <w:sz w:val="24"/>
              <w:szCs w:val="24"/>
              <w:lang w:val="eu-ES"/>
            </w:rPr>
          </w:pPr>
          <w:r w:rsidRPr="005B7239">
            <w:rPr>
              <w:rFonts w:ascii="Arial" w:hAnsi="Arial" w:cs="Arial"/>
              <w:noProof/>
              <w:sz w:val="24"/>
              <w:szCs w:val="24"/>
              <w:lang w:val="eu-ES" w:eastAsia="eu-ES"/>
            </w:rPr>
            <w:drawing>
              <wp:anchor distT="0" distB="0" distL="114300" distR="114300" simplePos="0" relativeHeight="251665408" behindDoc="0" locked="0" layoutInCell="1" allowOverlap="1">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5B7239">
            <w:rPr>
              <w:rFonts w:ascii="Arial" w:hAnsi="Arial" w:cs="Arial"/>
              <w:noProof/>
              <w:sz w:val="24"/>
              <w:szCs w:val="24"/>
              <w:lang w:val="eu-ES" w:eastAsia="eu-ES"/>
            </w:rPr>
            <mc:AlternateContent>
              <mc:Choice Requires="wpg">
                <w:drawing>
                  <wp:anchor distT="0" distB="0" distL="114300" distR="114300" simplePos="0" relativeHeight="251662336" behindDoc="0" locked="0" layoutInCell="1" allowOverlap="1">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3DF18A76" id="149. taldea" o:spid="_x0000_s1026" style="position:absolute;margin-left:0;margin-top:0;width:8in;height:95.7pt;z-index:251662336;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v:shape id="51. laukizuzena"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path="m,l7312660,r,1129665l3619500,733425,,1091565,,xe" fillcolor="#4f81bd [3204]" stroked="f" strokeweight="2pt">
                      <v:path arrowok="t" o:connecttype="custom" o:connectlocs="0,0;7315200,0;7315200,1130373;3620757,733885;0,1092249;0,0" o:connectangles="0,0,0,0,0,0"/>
                    </v:shape>
                    <v:rect id="151. laukizuzena"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stroked="f" strokeweight="2pt">
                      <v:fill r:id="rId14" o:title="" recolor="t" rotate="t" type="frame"/>
                    </v:rect>
                    <w10:wrap anchorx="page" anchory="page"/>
                  </v:group>
                </w:pict>
              </mc:Fallback>
            </mc:AlternateContent>
          </w:r>
          <w:r w:rsidRPr="005B7239">
            <w:rPr>
              <w:rFonts w:ascii="Arial" w:hAnsi="Arial" w:cs="Arial"/>
              <w:noProof/>
              <w:sz w:val="24"/>
              <w:szCs w:val="24"/>
              <w:lang w:val="eu-ES" w:eastAsia="eu-ES"/>
            </w:rPr>
            <mc:AlternateContent>
              <mc:Choice Requires="wps">
                <w:drawing>
                  <wp:anchor distT="0" distB="0" distL="114300" distR="114300" simplePos="0" relativeHeight="251660288" behindDoc="0" locked="0" layoutInCell="1" allowOverlap="1">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s-ES"/>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006B5319" w:rsidRPr="005E4B8F"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s-ES"/>
                                      </w:rPr>
                                      <w:t>Tknika-koa</w:t>
                                    </w:r>
                                    <w:proofErr w:type="spellEnd"/>
                                    <w:r>
                                      <w:rPr>
                                        <w:color w:val="595959" w:themeColor="text1" w:themeTint="A6"/>
                                        <w:sz w:val="28"/>
                                        <w:szCs w:val="28"/>
                                        <w:lang w:val="es-ES"/>
                                      </w:rPr>
                                      <w:t xml:space="preserve"> </w:t>
                                    </w:r>
                                    <w:proofErr w:type="spellStart"/>
                                    <w:r>
                                      <w:rPr>
                                        <w:color w:val="595959" w:themeColor="text1" w:themeTint="A6"/>
                                        <w:sz w:val="28"/>
                                        <w:szCs w:val="28"/>
                                        <w:lang w:val="es-ES"/>
                                      </w:rPr>
                                      <w:t>moldatua</w:t>
                                    </w:r>
                                    <w:proofErr w:type="spellEnd"/>
                                  </w:p>
                                </w:sdtContent>
                              </w:sdt>
                              <w:p w:rsidR="006B5319" w:rsidRPr="005E4B8F" w:rsidRDefault="000C69C1">
                                <w:pPr>
                                  <w:pStyle w:val="Tarterikez"/>
                                  <w:jc w:val="right"/>
                                  <w:rPr>
                                    <w:color w:val="595959" w:themeColor="text1" w:themeTint="A6"/>
                                    <w:sz w:val="18"/>
                                    <w:szCs w:val="18"/>
                                    <w:lang w:val="es-ES"/>
                                  </w:rPr>
                                </w:pPr>
                                <w:sdt>
                                  <w:sdtPr>
                                    <w:rPr>
                                      <w:color w:val="595959" w:themeColor="text1" w:themeTint="A6"/>
                                      <w:sz w:val="18"/>
                                      <w:szCs w:val="18"/>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v:shapetype id="_x0000_t202" coordsize="21600,21600" o:spt="202" path="m,l,21600r21600,l21600,xe">
                    <v:stroke joinstyle="miter"/>
                    <v:path gradientshapeok="t" o:connecttype="rect"/>
                  </v:shapetype>
                  <v:shape id="152. testu-koadroa" o:spid="_x0000_s1026" type="#_x0000_t202"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filled="f" stroked="f" strokeweight=".5pt">
                    <v:textbox inset="126pt,0,54pt,0">
                      <w:txbxContent>
                        <w:sdt>
                          <w:sdtPr>
                            <w:rPr>
                              <w:color w:val="595959" w:themeColor="text1" w:themeTint="A6"/>
                              <w:sz w:val="28"/>
                              <w:szCs w:val="28"/>
                              <w:lang w:val="es-ES"/>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006B5319" w:rsidRPr="005E4B8F" w:rsidRDefault="00635F13">
                              <w:pPr>
                                <w:pStyle w:val="Tarterikez"/>
                                <w:jc w:val="right"/>
                                <w:rPr>
                                  <w:color w:val="595959" w:themeColor="text1" w:themeTint="A6"/>
                                  <w:sz w:val="28"/>
                                  <w:szCs w:val="28"/>
                                  <w:lang w:val="es-ES"/>
                                </w:rPr>
                              </w:pPr>
                              <w:proofErr w:type="spellStart"/>
                              <w:r>
                                <w:rPr>
                                  <w:color w:val="595959" w:themeColor="text1" w:themeTint="A6"/>
                                  <w:sz w:val="28"/>
                                  <w:szCs w:val="28"/>
                                  <w:lang w:val="es-ES"/>
                                </w:rPr>
                                <w:t>Tknika-koa</w:t>
                              </w:r>
                              <w:proofErr w:type="spellEnd"/>
                              <w:r>
                                <w:rPr>
                                  <w:color w:val="595959" w:themeColor="text1" w:themeTint="A6"/>
                                  <w:sz w:val="28"/>
                                  <w:szCs w:val="28"/>
                                  <w:lang w:val="es-ES"/>
                                </w:rPr>
                                <w:t xml:space="preserve"> </w:t>
                              </w:r>
                              <w:proofErr w:type="spellStart"/>
                              <w:r>
                                <w:rPr>
                                  <w:color w:val="595959" w:themeColor="text1" w:themeTint="A6"/>
                                  <w:sz w:val="28"/>
                                  <w:szCs w:val="28"/>
                                  <w:lang w:val="es-ES"/>
                                </w:rPr>
                                <w:t>moldatua</w:t>
                              </w:r>
                              <w:proofErr w:type="spellEnd"/>
                            </w:p>
                          </w:sdtContent>
                        </w:sdt>
                        <w:p w:rsidR="006B5319" w:rsidRPr="005E4B8F" w:rsidRDefault="00B9455C">
                          <w:pPr>
                            <w:pStyle w:val="Tarterikez"/>
                            <w:jc w:val="right"/>
                            <w:rPr>
                              <w:color w:val="595959" w:themeColor="text1" w:themeTint="A6"/>
                              <w:sz w:val="18"/>
                              <w:szCs w:val="18"/>
                              <w:lang w:val="es-ES"/>
                            </w:rPr>
                          </w:pPr>
                          <w:sdt>
                            <w:sdtPr>
                              <w:rPr>
                                <w:color w:val="595959" w:themeColor="text1" w:themeTint="A6"/>
                                <w:sz w:val="18"/>
                                <w:szCs w:val="18"/>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rPr>
                                <w:t xml:space="preserve">     </w:t>
                              </w:r>
                            </w:sdtContent>
                          </w:sdt>
                        </w:p>
                      </w:txbxContent>
                    </v:textbox>
                    <w10:wrap type="square" anchorx="page" anchory="page"/>
                  </v:shape>
                </w:pict>
              </mc:Fallback>
            </mc:AlternateContent>
          </w:r>
        </w:p>
        <w:p w:rsidR="005E4B8F" w:rsidRPr="005B7239" w:rsidRDefault="00E11453">
          <w:pPr>
            <w:rPr>
              <w:rFonts w:ascii="Arial" w:eastAsia="Times New Roman" w:hAnsi="Arial" w:cs="Arial"/>
              <w:sz w:val="24"/>
              <w:szCs w:val="24"/>
              <w:lang w:val="eu-ES" w:eastAsia="eu-ES"/>
            </w:rPr>
          </w:pPr>
          <w:r w:rsidRPr="005B7239">
            <w:rPr>
              <w:rFonts w:ascii="Arial" w:hAnsi="Arial" w:cs="Arial"/>
              <w:noProof/>
              <w:sz w:val="24"/>
              <w:szCs w:val="24"/>
              <w:lang w:val="eu-ES" w:eastAsia="eu-ES"/>
            </w:rPr>
            <mc:AlternateContent>
              <mc:Choice Requires="wps">
                <w:drawing>
                  <wp:anchor distT="0" distB="0" distL="114300" distR="114300" simplePos="0" relativeHeight="251659264" behindDoc="0" locked="0" layoutInCell="1" allowOverlap="1">
                    <wp:simplePos x="0" y="0"/>
                    <wp:positionH relativeFrom="page">
                      <wp:align>center</wp:align>
                    </wp:positionH>
                    <wp:positionV relativeFrom="margin">
                      <wp:posOffset>2472055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6B5319" w:rsidRPr="005E4B8F" w:rsidRDefault="000C69C1">
                                <w:pPr>
                                  <w:jc w:val="right"/>
                                  <w:rPr>
                                    <w:color w:val="4F81BD" w:themeColor="accent1"/>
                                    <w:sz w:val="36"/>
                                    <w:szCs w:val="36"/>
                                    <w:lang w:val="es-ES"/>
                                  </w:rPr>
                                </w:pPr>
                                <w:sdt>
                                  <w:sdtPr>
                                    <w:rPr>
                                      <w:rFonts w:ascii="Arial" w:eastAsiaTheme="majorEastAsia" w:hAnsi="Arial" w:cs="Arial"/>
                                      <w:b/>
                                      <w:bCs/>
                                      <w:color w:val="365F91" w:themeColor="accent1" w:themeShade="BF"/>
                                      <w:sz w:val="36"/>
                                      <w:szCs w:val="36"/>
                                      <w:lang w:val="eu-ES"/>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eastAsiaTheme="majorEastAsia" w:hAnsi="Arial" w:cs="Arial"/>
                                        <w:b/>
                                        <w:bCs/>
                                        <w:color w:val="365F91" w:themeColor="accent1" w:themeShade="BF"/>
                                        <w:sz w:val="36"/>
                                        <w:szCs w:val="36"/>
                                        <w:lang w:val="eu-ES"/>
                                      </w:rPr>
                                      <w:t xml:space="preserve">     </w:t>
                                    </w:r>
                                  </w:sdtContent>
                                </w:sdt>
                              </w:p>
                              <w:p w:rsidR="00E11453" w:rsidRDefault="00E11453" w:rsidP="00E11453">
                                <w:pPr>
                                  <w:pStyle w:val="1izenburua"/>
                                  <w:rPr>
                                    <w:rFonts w:ascii="Arial" w:hAnsi="Arial" w:cs="Arial"/>
                                    <w:sz w:val="44"/>
                                    <w:szCs w:val="44"/>
                                    <w:lang w:val="eu-ES"/>
                                  </w:rPr>
                                </w:pPr>
                              </w:p>
                              <w:p w:rsidR="00FB0ACF" w:rsidRDefault="00FB0ACF" w:rsidP="00FB0ACF">
                                <w:pPr>
                                  <w:pStyle w:val="1izenburua"/>
                                  <w:rPr>
                                    <w:rFonts w:ascii="Arial" w:hAnsi="Arial" w:cs="Arial"/>
                                    <w:sz w:val="44"/>
                                    <w:szCs w:val="44"/>
                                    <w:lang w:val="eu-ES"/>
                                  </w:rPr>
                                </w:pPr>
                                <w:r>
                                  <w:rPr>
                                    <w:rFonts w:ascii="Arial" w:hAnsi="Arial" w:cs="Arial"/>
                                    <w:sz w:val="44"/>
                                    <w:szCs w:val="44"/>
                                    <w:lang w:val="eu-ES"/>
                                  </w:rPr>
                                  <w:t>2. JARDUERA</w:t>
                                </w:r>
                              </w:p>
                              <w:p w:rsidR="00FB0ACF" w:rsidRPr="00FB0ACF" w:rsidRDefault="00FB0ACF" w:rsidP="00FB0ACF">
                                <w:pPr>
                                  <w:pStyle w:val="1izenburua"/>
                                  <w:rPr>
                                    <w:lang w:val="eu-ES"/>
                                  </w:rPr>
                                </w:pPr>
                                <w:r w:rsidRPr="00FB0ACF">
                                  <w:rPr>
                                    <w:rFonts w:ascii="Arial" w:hAnsi="Arial" w:cs="Arial"/>
                                    <w:sz w:val="44"/>
                                    <w:szCs w:val="44"/>
                                    <w:lang w:val="eu-ES"/>
                                  </w:rPr>
                                  <w:t>IKUSMEN ARTIFIZIALEKO EREDU TRESNA ERABILIZ PIEZA EGOKIAK ETA AKASTUNAK BEREIZTEKO JARDUERA</w:t>
                                </w:r>
                              </w:p>
                              <w:p w:rsidR="00E11453" w:rsidRPr="00E11453" w:rsidRDefault="00E11453" w:rsidP="00E11453">
                                <w:pPr>
                                  <w:pStyle w:val="1izenburua"/>
                                  <w:rPr>
                                    <w:lang w:val="eu-ES"/>
                                  </w:rPr>
                                </w:pPr>
                              </w:p>
                              <w:p w:rsidR="006B5319" w:rsidRPr="00DE439B" w:rsidRDefault="006B5319" w:rsidP="00DE439B">
                                <w:pPr>
                                  <w:pStyle w:val="1izenburua"/>
                                  <w:spacing w:line="360" w:lineRule="auto"/>
                                  <w:ind w:left="360"/>
                                  <w:rPr>
                                    <w:rFonts w:ascii="Arial" w:hAnsi="Arial" w:cs="Arial"/>
                                    <w:sz w:val="44"/>
                                    <w:szCs w:val="44"/>
                                    <w:lang w:val="eu-ES"/>
                                  </w:rPr>
                                </w:pPr>
                              </w:p>
                              <w:p w:rsidR="006B5319" w:rsidRPr="00DE439B" w:rsidRDefault="006B5319">
                                <w:pPr>
                                  <w:jc w:val="right"/>
                                  <w:rPr>
                                    <w:smallCaps/>
                                    <w:color w:val="404040" w:themeColor="text1" w:themeTint="BF"/>
                                    <w:sz w:val="36"/>
                                    <w:szCs w:val="36"/>
                                    <w:lang w:val="eu-ES"/>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v:shape id="154. testu-koadroa" o:spid="_x0000_s1027" type="#_x0000_t202" style="position:absolute;margin-left:0;margin-top:194.6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" filled="f" stroked="f" strokeweight=".5pt">
                    <v:textbox inset="126pt,0,54pt,0">
                      <w:txbxContent>
                        <w:p w:rsidR="006B5319" w:rsidRPr="005E4B8F" w:rsidRDefault="00B9455C">
                          <w:pPr>
                            <w:jc w:val="right"/>
                            <w:rPr>
                              <w:color w:val="4F81BD" w:themeColor="accent1"/>
                              <w:sz w:val="36"/>
                              <w:szCs w:val="36"/>
                              <w:lang w:val="es-ES"/>
                            </w:rPr>
                          </w:pPr>
                          <w:sdt>
                            <w:sdtPr>
                              <w:rPr>
                                <w:rFonts w:ascii="Arial" w:eastAsiaTheme="majorEastAsia" w:hAnsi="Arial" w:cs="Arial"/>
                                <w:b/>
                                <w:bCs/>
                                <w:color w:val="365F91" w:themeColor="accent1" w:themeShade="BF"/>
                                <w:sz w:val="36"/>
                                <w:szCs w:val="36"/>
                                <w:lang w:val="eu-ES"/>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eastAsiaTheme="majorEastAsia" w:hAnsi="Arial" w:cs="Arial"/>
                                  <w:b/>
                                  <w:bCs/>
                                  <w:color w:val="365F91" w:themeColor="accent1" w:themeShade="BF"/>
                                  <w:sz w:val="36"/>
                                  <w:szCs w:val="36"/>
                                  <w:lang w:val="eu-ES"/>
                                </w:rPr>
                                <w:t xml:space="preserve">     </w:t>
                              </w:r>
                            </w:sdtContent>
                          </w:sdt>
                        </w:p>
                        <w:p w:rsidR="00E11453" w:rsidRDefault="00E11453" w:rsidP="00E11453">
                          <w:pPr>
                            <w:pStyle w:val="1izenburua"/>
                            <w:rPr>
                              <w:rFonts w:ascii="Arial" w:hAnsi="Arial" w:cs="Arial"/>
                              <w:sz w:val="44"/>
                              <w:szCs w:val="44"/>
                              <w:lang w:val="eu-ES"/>
                            </w:rPr>
                          </w:pPr>
                        </w:p>
                        <w:p w:rsidR="00FB0ACF" w:rsidRDefault="00FB0ACF" w:rsidP="00FB0ACF">
                          <w:pPr>
                            <w:pStyle w:val="1izenburua"/>
                            <w:rPr>
                              <w:rFonts w:ascii="Arial" w:hAnsi="Arial" w:cs="Arial"/>
                              <w:sz w:val="44"/>
                              <w:szCs w:val="44"/>
                              <w:lang w:val="eu-ES"/>
                            </w:rPr>
                          </w:pPr>
                          <w:r>
                            <w:rPr>
                              <w:rFonts w:ascii="Arial" w:hAnsi="Arial" w:cs="Arial"/>
                              <w:sz w:val="44"/>
                              <w:szCs w:val="44"/>
                              <w:lang w:val="eu-ES"/>
                            </w:rPr>
                            <w:t>2. JARDUERA</w:t>
                          </w:r>
                        </w:p>
                        <w:p w:rsidR="00FB0ACF" w:rsidRPr="00FB0ACF" w:rsidRDefault="00FB0ACF" w:rsidP="00FB0ACF">
                          <w:pPr>
                            <w:pStyle w:val="1izenburua"/>
                            <w:rPr>
                              <w:lang w:val="eu-ES"/>
                            </w:rPr>
                          </w:pPr>
                          <w:r w:rsidRPr="00FB0ACF">
                            <w:rPr>
                              <w:rFonts w:ascii="Arial" w:hAnsi="Arial" w:cs="Arial"/>
                              <w:sz w:val="44"/>
                              <w:szCs w:val="44"/>
                              <w:lang w:val="eu-ES"/>
                            </w:rPr>
                            <w:t>IKUSMEN ARTIFIZIALEKO EREDU TRESNA ERABILIZ PIEZA EGOKIAK ETA AKASTUNAK BEREIZTEKO JARDUERA</w:t>
                          </w:r>
                        </w:p>
                        <w:p w:rsidR="00E11453" w:rsidRPr="00E11453" w:rsidRDefault="00E11453" w:rsidP="00E11453">
                          <w:pPr>
                            <w:pStyle w:val="1izenburua"/>
                            <w:rPr>
                              <w:lang w:val="eu-ES"/>
                            </w:rPr>
                          </w:pPr>
                        </w:p>
                        <w:p w:rsidR="006B5319" w:rsidRPr="00DE439B" w:rsidRDefault="006B5319" w:rsidP="00DE439B">
                          <w:pPr>
                            <w:pStyle w:val="1izenburua"/>
                            <w:spacing w:line="360" w:lineRule="auto"/>
                            <w:ind w:left="360"/>
                            <w:rPr>
                              <w:rFonts w:ascii="Arial" w:hAnsi="Arial" w:cs="Arial"/>
                              <w:sz w:val="44"/>
                              <w:szCs w:val="44"/>
                              <w:lang w:val="eu-ES"/>
                            </w:rPr>
                          </w:pPr>
                        </w:p>
                        <w:p w:rsidR="006B5319" w:rsidRPr="00DE439B" w:rsidRDefault="006B5319">
                          <w:pPr>
                            <w:jc w:val="right"/>
                            <w:rPr>
                              <w:smallCaps/>
                              <w:color w:val="404040" w:themeColor="text1" w:themeTint="BF"/>
                              <w:sz w:val="36"/>
                              <w:szCs w:val="36"/>
                              <w:lang w:val="eu-ES"/>
                            </w:rPr>
                          </w:pPr>
                        </w:p>
                      </w:txbxContent>
                    </v:textbox>
                    <w10:wrap type="square" anchorx="page" anchory="margin"/>
                  </v:shape>
                </w:pict>
              </mc:Fallback>
            </mc:AlternateContent>
          </w:r>
          <w:r w:rsidR="005E4B8F" w:rsidRPr="005B7239">
            <w:rPr>
              <w:rFonts w:ascii="Arial" w:hAnsi="Arial" w:cs="Arial"/>
              <w:noProof/>
              <w:sz w:val="24"/>
              <w:szCs w:val="24"/>
              <w:lang w:val="eu-ES" w:eastAsia="eu-ES"/>
            </w:rPr>
            <w:drawing>
              <wp:anchor distT="114300" distB="114300" distL="114300" distR="114300" simplePos="0" relativeHeight="251664384" behindDoc="0" locked="0" layoutInCell="1" hidden="0" allowOverlap="1" wp14:anchorId="01FF331A" wp14:editId="365826D1">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005E4B8F" w:rsidRPr="005B7239">
            <w:rPr>
              <w:rFonts w:ascii="Arial" w:eastAsia="Times New Roman" w:hAnsi="Arial" w:cs="Arial"/>
              <w:b/>
              <w:bCs/>
              <w:sz w:val="24"/>
              <w:szCs w:val="24"/>
              <w:lang w:val="eu-ES" w:eastAsia="eu-ES"/>
            </w:rPr>
            <w:br w:type="page"/>
          </w:r>
        </w:p>
      </w:sdtContent>
    </w:sdt>
    <w:p w:rsidR="00FB0ACF" w:rsidRPr="00FB0ACF" w:rsidRDefault="00FB0ACF" w:rsidP="00FB0ACF">
      <w:pPr>
        <w:spacing w:before="100" w:beforeAutospacing="1" w:after="100" w:afterAutospacing="1" w:line="360" w:lineRule="auto"/>
        <w:rPr>
          <w:rFonts w:ascii="Arial" w:eastAsia="Times New Roman" w:hAnsi="Arial" w:cs="Arial"/>
          <w:sz w:val="24"/>
          <w:szCs w:val="24"/>
          <w:lang w:val="eu-ES" w:eastAsia="eu-ES"/>
        </w:rPr>
      </w:pPr>
      <w:r w:rsidRPr="00FB0ACF">
        <w:rPr>
          <w:rFonts w:ascii="Arial" w:eastAsia="Times New Roman" w:hAnsi="Arial" w:cs="Arial"/>
          <w:sz w:val="24"/>
          <w:szCs w:val="24"/>
          <w:lang w:val="eu-ES" w:eastAsia="eu-ES"/>
        </w:rPr>
        <w:lastRenderedPageBreak/>
        <w:t>Jarduera honen helburua ikusmen artifizialeko eredu (pattern) tresna erabiliz pieza egokiak eta akastunak automatikoki bereizteko sistema garatzea da, kalitate kontrolerako aplikazioan oinarrituz.</w:t>
      </w:r>
    </w:p>
    <w:p w:rsidR="00E11453" w:rsidRPr="005B7239" w:rsidRDefault="00E11453" w:rsidP="00E11453">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u-ES"/>
        </w:rPr>
        <w:t>Sarrera</w:t>
      </w:r>
    </w:p>
    <w:p w:rsidR="00E11453" w:rsidRPr="005B7239" w:rsidRDefault="00E11453" w:rsidP="00E11453">
      <w:pPr>
        <w:rPr>
          <w:lang w:val="eu-ES"/>
        </w:rPr>
      </w:pPr>
    </w:p>
    <w:p w:rsidR="00FB0ACF" w:rsidRPr="00FB0ACF" w:rsidRDefault="00FB0ACF" w:rsidP="00FB0ACF">
      <w:pPr>
        <w:spacing w:before="100" w:beforeAutospacing="1" w:after="100" w:afterAutospacing="1" w:line="360" w:lineRule="auto"/>
        <w:rPr>
          <w:rFonts w:ascii="Arial" w:eastAsia="Times New Roman" w:hAnsi="Arial" w:cs="Arial"/>
          <w:sz w:val="24"/>
          <w:szCs w:val="24"/>
          <w:lang w:val="eu-ES" w:eastAsia="eu-ES"/>
        </w:rPr>
      </w:pPr>
      <w:r w:rsidRPr="00FB0ACF">
        <w:rPr>
          <w:rFonts w:ascii="Arial" w:eastAsia="Times New Roman" w:hAnsi="Arial" w:cs="Arial"/>
          <w:sz w:val="24"/>
          <w:szCs w:val="24"/>
          <w:lang w:val="eu-ES" w:eastAsia="eu-ES"/>
        </w:rPr>
        <w:t>Industria modernoan kalitate kontrola prozesu kritikoa da, eta ikusmen artifizialeko sistemek rol garrantzitsua jokatzen dute piezen inspekzio automatikoan. Eredu bidezko ezagutzak sistemari aukera ematen dio erreferentzia-pieza baten ezaugarriak ikasi eta ondoren bestelako piezak konparatzeko.</w:t>
      </w:r>
    </w:p>
    <w:p w:rsidR="000C6794" w:rsidRPr="005B7239" w:rsidRDefault="000C6794" w:rsidP="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u-ES"/>
        </w:rPr>
        <w:t>Helburua</w:t>
      </w:r>
    </w:p>
    <w:p w:rsidR="00E11453" w:rsidRPr="005B7239" w:rsidRDefault="00E11453" w:rsidP="00E11453">
      <w:pPr>
        <w:rPr>
          <w:lang w:val="eu-ES"/>
        </w:rPr>
      </w:pPr>
    </w:p>
    <w:p w:rsidR="00FB0ACF" w:rsidRPr="00FB0ACF" w:rsidRDefault="00FB0ACF" w:rsidP="00FB0ACF">
      <w:pPr>
        <w:spacing w:before="100" w:beforeAutospacing="1" w:after="100" w:afterAutospacing="1" w:line="360" w:lineRule="auto"/>
        <w:rPr>
          <w:rFonts w:ascii="Arial" w:eastAsia="Times New Roman" w:hAnsi="Arial" w:cs="Arial"/>
          <w:sz w:val="24"/>
          <w:szCs w:val="24"/>
          <w:lang w:val="eu-ES" w:eastAsia="eu-ES"/>
        </w:rPr>
      </w:pPr>
      <w:r w:rsidRPr="00FB0ACF">
        <w:rPr>
          <w:rFonts w:ascii="Arial" w:eastAsia="Times New Roman" w:hAnsi="Arial" w:cs="Arial"/>
          <w:sz w:val="24"/>
          <w:szCs w:val="24"/>
          <w:lang w:val="eu-ES" w:eastAsia="eu-ES"/>
        </w:rPr>
        <w:t>Jarduera honen bidez honako gaitasun hauek garatuko dira:</w:t>
      </w:r>
    </w:p>
    <w:p w:rsidR="00FB0ACF" w:rsidRPr="00FB0ACF" w:rsidRDefault="00FB0ACF" w:rsidP="00FB0ACF">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proofErr w:type="spellStart"/>
      <w:r w:rsidRPr="00FB0ACF">
        <w:rPr>
          <w:rFonts w:ascii="Arial" w:eastAsia="Times New Roman" w:hAnsi="Arial" w:cs="Arial"/>
          <w:sz w:val="24"/>
          <w:szCs w:val="24"/>
          <w:lang w:val="eu-ES" w:eastAsia="eu-ES"/>
        </w:rPr>
        <w:t>TrainPatMaxPattern</w:t>
      </w:r>
      <w:proofErr w:type="spellEnd"/>
      <w:r w:rsidRPr="00FB0ACF">
        <w:rPr>
          <w:rFonts w:ascii="Arial" w:eastAsia="Times New Roman" w:hAnsi="Arial" w:cs="Arial"/>
          <w:sz w:val="24"/>
          <w:szCs w:val="24"/>
          <w:lang w:val="eu-ES" w:eastAsia="eu-ES"/>
        </w:rPr>
        <w:t xml:space="preserve"> tresna profesionalaren erabilpen espezializatua menderatzea</w:t>
      </w:r>
    </w:p>
    <w:p w:rsidR="00FB0ACF" w:rsidRPr="00FB0ACF" w:rsidRDefault="00FB0ACF" w:rsidP="00FB0ACF">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proofErr w:type="spellStart"/>
      <w:r w:rsidRPr="00FB0ACF">
        <w:rPr>
          <w:rFonts w:ascii="Arial" w:eastAsia="Times New Roman" w:hAnsi="Arial" w:cs="Arial"/>
          <w:sz w:val="24"/>
          <w:szCs w:val="24"/>
          <w:lang w:val="eu-ES" w:eastAsia="eu-ES"/>
        </w:rPr>
        <w:t>FindPatMaxPatterns</w:t>
      </w:r>
      <w:proofErr w:type="spellEnd"/>
      <w:r w:rsidRPr="00FB0ACF">
        <w:rPr>
          <w:rFonts w:ascii="Arial" w:eastAsia="Times New Roman" w:hAnsi="Arial" w:cs="Arial"/>
          <w:sz w:val="24"/>
          <w:szCs w:val="24"/>
          <w:lang w:val="eu-ES" w:eastAsia="eu-ES"/>
        </w:rPr>
        <w:t xml:space="preserve"> algoritmoen konfigurazio optimoa ezagutzea</w:t>
      </w:r>
    </w:p>
    <w:p w:rsidR="00FB0ACF" w:rsidRPr="00FB0ACF" w:rsidRDefault="00FB0ACF" w:rsidP="00FB0ACF">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r w:rsidRPr="00FB0ACF">
        <w:rPr>
          <w:rFonts w:ascii="Arial" w:eastAsia="Times New Roman" w:hAnsi="Arial" w:cs="Arial"/>
          <w:sz w:val="24"/>
          <w:szCs w:val="24"/>
          <w:lang w:val="eu-ES" w:eastAsia="eu-ES"/>
        </w:rPr>
        <w:t>Eredu bidezko ezagutzaren parametro kritikoen doikuntza teknikoa</w:t>
      </w:r>
    </w:p>
    <w:p w:rsidR="00FB0ACF" w:rsidRPr="00FB0ACF" w:rsidRDefault="00FB0ACF" w:rsidP="00FB0ACF">
      <w:pPr>
        <w:pStyle w:val="Zerrenda-paragrafoa"/>
        <w:numPr>
          <w:ilvl w:val="0"/>
          <w:numId w:val="13"/>
        </w:numPr>
        <w:spacing w:before="100" w:beforeAutospacing="1" w:after="100" w:afterAutospacing="1" w:line="360" w:lineRule="auto"/>
        <w:rPr>
          <w:rFonts w:ascii="Arial" w:eastAsia="Times New Roman" w:hAnsi="Arial" w:cs="Arial"/>
          <w:sz w:val="24"/>
          <w:szCs w:val="24"/>
          <w:lang w:val="eu-ES" w:eastAsia="eu-ES"/>
        </w:rPr>
      </w:pPr>
      <w:r w:rsidRPr="00FB0ACF">
        <w:rPr>
          <w:rFonts w:ascii="Arial" w:eastAsia="Times New Roman" w:hAnsi="Arial" w:cs="Arial"/>
          <w:sz w:val="24"/>
          <w:szCs w:val="24"/>
          <w:lang w:val="eu-ES" w:eastAsia="eu-ES"/>
        </w:rPr>
        <w:t>Kalitate kontrolerako sistema automatikoaren garapena</w:t>
      </w:r>
    </w:p>
    <w:p w:rsidR="00FB0ACF" w:rsidRPr="00FB0ACF" w:rsidRDefault="00FB0ACF" w:rsidP="00FB0ACF">
      <w:pPr>
        <w:spacing w:before="100" w:beforeAutospacing="1" w:after="100" w:afterAutospacing="1" w:line="360" w:lineRule="auto"/>
        <w:rPr>
          <w:rFonts w:ascii="Arial" w:eastAsia="Times New Roman" w:hAnsi="Arial" w:cs="Arial"/>
          <w:sz w:val="24"/>
          <w:szCs w:val="24"/>
          <w:lang w:val="eu-ES" w:eastAsia="eu-ES"/>
        </w:rPr>
      </w:pPr>
    </w:p>
    <w:p w:rsidR="000C6794" w:rsidRDefault="000C6794" w:rsidP="000C6794">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u-ES"/>
        </w:rPr>
        <w:t>METODOLOGIA</w:t>
      </w:r>
    </w:p>
    <w:p w:rsidR="00FB0ACF" w:rsidRDefault="00FB0ACF" w:rsidP="00FB0ACF">
      <w:pPr>
        <w:rPr>
          <w:lang w:val="eu-ES"/>
        </w:rPr>
      </w:pPr>
    </w:p>
    <w:p w:rsidR="000C6794" w:rsidRPr="005B7239" w:rsidRDefault="00FB0ACF" w:rsidP="000C6794">
      <w:pPr>
        <w:pStyle w:val="1izenburua"/>
        <w:numPr>
          <w:ilvl w:val="1"/>
          <w:numId w:val="7"/>
        </w:numPr>
        <w:spacing w:line="360" w:lineRule="auto"/>
        <w:rPr>
          <w:lang w:val="eu-ES"/>
        </w:rPr>
      </w:pPr>
      <w:r>
        <w:rPr>
          <w:rFonts w:ascii="Arial" w:hAnsi="Arial" w:cs="Arial"/>
          <w:bCs w:val="0"/>
          <w:szCs w:val="24"/>
          <w:lang w:val="eu-ES"/>
        </w:rPr>
        <w:t xml:space="preserve">Irudiak Hartzea </w:t>
      </w:r>
    </w:p>
    <w:p w:rsidR="00FB0ACF" w:rsidRDefault="00FB0ACF" w:rsidP="00FB0ACF">
      <w:pPr>
        <w:pStyle w:val="Normalaweb"/>
        <w:numPr>
          <w:ilvl w:val="0"/>
          <w:numId w:val="14"/>
        </w:numPr>
        <w:spacing w:line="360" w:lineRule="auto"/>
        <w:rPr>
          <w:rFonts w:ascii="Arial" w:hAnsi="Arial" w:cs="Arial"/>
        </w:rPr>
      </w:pPr>
      <w:r>
        <w:rPr>
          <w:rFonts w:ascii="Arial" w:hAnsi="Arial" w:cs="Arial"/>
        </w:rPr>
        <w:t>I</w:t>
      </w:r>
      <w:r w:rsidRPr="00FB0ACF">
        <w:rPr>
          <w:rFonts w:ascii="Arial" w:hAnsi="Arial" w:cs="Arial"/>
        </w:rPr>
        <w:t>kusmen-tresnak aplikatu ahal izateko</w:t>
      </w:r>
      <w:r>
        <w:rPr>
          <w:rFonts w:ascii="Arial" w:hAnsi="Arial" w:cs="Arial"/>
        </w:rPr>
        <w:t>, BETI gauzatu beharko da 1go jardueran egindako prozesua</w:t>
      </w:r>
      <w:r w:rsidRPr="00FB0ACF">
        <w:rPr>
          <w:rFonts w:ascii="Arial" w:hAnsi="Arial" w:cs="Arial"/>
        </w:rPr>
        <w:t>.</w:t>
      </w:r>
    </w:p>
    <w:p w:rsidR="00FB0ACF" w:rsidRPr="005B7239" w:rsidRDefault="00FB0ACF" w:rsidP="00FB0ACF">
      <w:pPr>
        <w:pStyle w:val="Normalaweb"/>
        <w:spacing w:line="360" w:lineRule="auto"/>
        <w:rPr>
          <w:rFonts w:ascii="Arial" w:hAnsi="Arial" w:cs="Arial"/>
        </w:rPr>
      </w:pPr>
      <w:r>
        <w:rPr>
          <w:rFonts w:ascii="Arial" w:hAnsi="Arial" w:cs="Arial"/>
          <w:noProof/>
        </w:rPr>
        <w:lastRenderedPageBreak/>
        <w:drawing>
          <wp:anchor distT="0" distB="0" distL="0" distR="0" simplePos="0" relativeHeight="251677696" behindDoc="0" locked="0" layoutInCell="1" allowOverlap="1">
            <wp:simplePos x="0" y="0"/>
            <wp:positionH relativeFrom="page">
              <wp:align>center</wp:align>
            </wp:positionH>
            <wp:positionV relativeFrom="paragraph">
              <wp:posOffset>180975</wp:posOffset>
            </wp:positionV>
            <wp:extent cx="3045460" cy="2383790"/>
            <wp:effectExtent l="0" t="0" r="2540" b="0"/>
            <wp:wrapTopAndBottom/>
            <wp:docPr id="17" name="Irudi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45460" cy="238379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FD3082" w:rsidRPr="005B7239" w:rsidRDefault="00FD3082" w:rsidP="00FD3082">
      <w:pPr>
        <w:pStyle w:val="Zerrenda-paragrafoa"/>
        <w:spacing w:before="100" w:beforeAutospacing="1" w:after="100" w:afterAutospacing="1" w:line="360" w:lineRule="auto"/>
        <w:rPr>
          <w:rFonts w:ascii="Arial" w:eastAsia="Times New Roman" w:hAnsi="Arial" w:cs="Arial"/>
          <w:sz w:val="24"/>
          <w:szCs w:val="24"/>
          <w:lang w:val="eu-ES" w:eastAsia="eu-ES"/>
        </w:rPr>
      </w:pPr>
    </w:p>
    <w:p w:rsidR="003834FC" w:rsidRPr="003834FC" w:rsidRDefault="003834FC" w:rsidP="003834FC">
      <w:pPr>
        <w:pStyle w:val="1izenburua"/>
        <w:numPr>
          <w:ilvl w:val="1"/>
          <w:numId w:val="7"/>
        </w:numPr>
        <w:spacing w:line="360" w:lineRule="auto"/>
        <w:rPr>
          <w:rFonts w:ascii="Arial" w:hAnsi="Arial" w:cs="Arial"/>
          <w:bCs w:val="0"/>
          <w:szCs w:val="24"/>
          <w:lang w:val="eu-ES"/>
        </w:rPr>
      </w:pPr>
      <w:r w:rsidRPr="003834FC">
        <w:rPr>
          <w:rFonts w:ascii="Arial" w:hAnsi="Arial" w:cs="Arial"/>
          <w:bCs w:val="0"/>
          <w:szCs w:val="24"/>
          <w:lang w:val="eu-ES"/>
        </w:rPr>
        <w:t>Ereduaren Definizioa (Pieza Egokia)</w:t>
      </w:r>
    </w:p>
    <w:p w:rsidR="001341D1" w:rsidRDefault="003834FC" w:rsidP="001341D1">
      <w:pPr>
        <w:pStyle w:val="Normalaweb"/>
        <w:numPr>
          <w:ilvl w:val="0"/>
          <w:numId w:val="14"/>
        </w:numPr>
        <w:spacing w:line="360" w:lineRule="auto"/>
        <w:rPr>
          <w:rFonts w:ascii="Arial" w:hAnsi="Arial" w:cs="Arial"/>
        </w:rPr>
      </w:pPr>
      <w:r w:rsidRPr="003834FC">
        <w:rPr>
          <w:rFonts w:ascii="Arial" w:hAnsi="Arial" w:cs="Arial"/>
        </w:rPr>
        <w:t>Hartutako irudiaren gainean</w:t>
      </w:r>
      <w:r>
        <w:rPr>
          <w:rFonts w:ascii="Arial" w:hAnsi="Arial" w:cs="Arial"/>
        </w:rPr>
        <w:t>,</w:t>
      </w:r>
      <w:r w:rsidRPr="003834FC">
        <w:rPr>
          <w:rFonts w:ascii="Arial" w:hAnsi="Arial" w:cs="Arial"/>
        </w:rPr>
        <w:t xml:space="preserve"> </w:t>
      </w:r>
      <w:proofErr w:type="spellStart"/>
      <w:r w:rsidRPr="00237303">
        <w:rPr>
          <w:rFonts w:ascii="Arial" w:hAnsi="Arial" w:cs="Arial"/>
          <w:b/>
        </w:rPr>
        <w:t>TrainPatMaxPattern</w:t>
      </w:r>
      <w:proofErr w:type="spellEnd"/>
      <w:r w:rsidRPr="003834FC">
        <w:rPr>
          <w:rFonts w:ascii="Arial" w:hAnsi="Arial" w:cs="Arial"/>
        </w:rPr>
        <w:t xml:space="preserve"> (eredu-entrenatzailea) ikusmen-tresna aplikatuko d</w:t>
      </w:r>
      <w:r>
        <w:rPr>
          <w:rFonts w:ascii="Arial" w:hAnsi="Arial" w:cs="Arial"/>
        </w:rPr>
        <w:t>ugu</w:t>
      </w:r>
      <w:r w:rsidRPr="003834FC">
        <w:rPr>
          <w:rFonts w:ascii="Arial" w:hAnsi="Arial" w:cs="Arial"/>
        </w:rPr>
        <w:t>. Tresna hon</w:t>
      </w:r>
      <w:r>
        <w:rPr>
          <w:rFonts w:ascii="Arial" w:hAnsi="Arial" w:cs="Arial"/>
        </w:rPr>
        <w:t>i esker, sistemak piezaren forma (egokia) gogoratu ahal izango du,</w:t>
      </w:r>
      <w:r w:rsidRPr="003834FC">
        <w:rPr>
          <w:rFonts w:ascii="Arial" w:hAnsi="Arial" w:cs="Arial"/>
        </w:rPr>
        <w:t xml:space="preserve"> gero ikusmen-eremu osoan bilatuko duena.</w:t>
      </w:r>
    </w:p>
    <w:p w:rsidR="001341D1" w:rsidRPr="001341D1" w:rsidRDefault="003834FC" w:rsidP="001341D1">
      <w:pPr>
        <w:pStyle w:val="Normalaweb"/>
        <w:numPr>
          <w:ilvl w:val="0"/>
          <w:numId w:val="14"/>
        </w:numPr>
        <w:spacing w:line="360" w:lineRule="auto"/>
        <w:rPr>
          <w:rFonts w:ascii="Arial" w:hAnsi="Arial" w:cs="Arial"/>
        </w:rPr>
      </w:pPr>
      <w:r w:rsidRPr="001341D1">
        <w:rPr>
          <w:rFonts w:ascii="Arial" w:hAnsi="Arial" w:cs="Arial"/>
          <w:bCs/>
        </w:rPr>
        <w:t>Erreminta tresna-paletan bilatuko dugu, eta kalkulu-orriko gelaxka batera arrastatuko dugu.</w:t>
      </w:r>
    </w:p>
    <w:p w:rsidR="001341D1" w:rsidRPr="001341D1" w:rsidRDefault="003834FC" w:rsidP="001341D1">
      <w:pPr>
        <w:pStyle w:val="Normalaweb"/>
        <w:numPr>
          <w:ilvl w:val="0"/>
          <w:numId w:val="14"/>
        </w:numPr>
        <w:spacing w:line="360" w:lineRule="auto"/>
        <w:rPr>
          <w:rFonts w:ascii="Arial" w:hAnsi="Arial" w:cs="Arial"/>
        </w:rPr>
      </w:pPr>
      <w:r w:rsidRPr="001341D1">
        <w:rPr>
          <w:rFonts w:ascii="Arial" w:hAnsi="Arial" w:cs="Arial"/>
          <w:bCs/>
        </w:rPr>
        <w:t>Pieza egokia zein eremutan dagoen hautatu behar dugu (hori erabiliko dugu erreferentzia gisa pieza onak eta txarrak bereizteko). Kasu honetan, patroia, pieza oso bat izango da, baina pieza baten zati esanguratsu bat ere aukeratu ahal da.</w:t>
      </w:r>
    </w:p>
    <w:p w:rsidR="008D356B" w:rsidRPr="008D356B" w:rsidRDefault="003834FC" w:rsidP="0076251E">
      <w:pPr>
        <w:pStyle w:val="Normalaweb"/>
        <w:numPr>
          <w:ilvl w:val="0"/>
          <w:numId w:val="14"/>
        </w:numPr>
        <w:spacing w:line="360" w:lineRule="auto"/>
        <w:rPr>
          <w:rFonts w:ascii="Arial" w:hAnsi="Arial" w:cs="Arial"/>
        </w:rPr>
      </w:pPr>
      <w:r w:rsidRPr="008D356B">
        <w:rPr>
          <w:rFonts w:ascii="Arial" w:hAnsi="Arial" w:cs="Arial"/>
          <w:bCs/>
        </w:rPr>
        <w:t xml:space="preserve">Eremua hautatu ahal izateko, tresnaren propietate-orriaren "patroi-eremuan" bi </w:t>
      </w:r>
      <w:bookmarkStart w:id="0" w:name="_GoBack"/>
      <w:bookmarkEnd w:id="0"/>
      <w:r w:rsidRPr="008D356B">
        <w:rPr>
          <w:rFonts w:ascii="Arial" w:hAnsi="Arial" w:cs="Arial"/>
          <w:bCs/>
        </w:rPr>
        <w:t>aldiz klik egingo dugu.</w:t>
      </w:r>
    </w:p>
    <w:p w:rsidR="003834FC" w:rsidRPr="008D356B" w:rsidRDefault="001341D1" w:rsidP="0076251E">
      <w:pPr>
        <w:pStyle w:val="Normalaweb"/>
        <w:numPr>
          <w:ilvl w:val="0"/>
          <w:numId w:val="14"/>
        </w:numPr>
        <w:spacing w:line="360" w:lineRule="auto"/>
        <w:rPr>
          <w:rFonts w:ascii="Arial" w:hAnsi="Arial" w:cs="Arial"/>
        </w:rPr>
      </w:pPr>
      <w:r>
        <w:rPr>
          <w:rFonts w:ascii="Arial" w:hAnsi="Arial" w:cs="Arial"/>
          <w:noProof/>
        </w:rPr>
        <w:lastRenderedPageBreak/>
        <w:drawing>
          <wp:anchor distT="0" distB="0" distL="0" distR="0" simplePos="0" relativeHeight="251678720" behindDoc="0" locked="0" layoutInCell="1" allowOverlap="1">
            <wp:simplePos x="0" y="0"/>
            <wp:positionH relativeFrom="margin">
              <wp:align>center</wp:align>
            </wp:positionH>
            <wp:positionV relativeFrom="paragraph">
              <wp:posOffset>716915</wp:posOffset>
            </wp:positionV>
            <wp:extent cx="4577080" cy="3491865"/>
            <wp:effectExtent l="0" t="0" r="0" b="0"/>
            <wp:wrapTopAndBottom/>
            <wp:docPr id="18" name="Irudia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77080" cy="349186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3834FC" w:rsidRPr="008D356B">
        <w:rPr>
          <w:rFonts w:ascii="Arial" w:hAnsi="Arial" w:cs="Arial"/>
          <w:bCs/>
        </w:rPr>
        <w:t>Erreminta programatzeko ez da beharrezkoa parametro gehiago finkatzea. Onartzen badugu, pantaila honetara iritsiko gara:</w:t>
      </w:r>
    </w:p>
    <w:p w:rsidR="003834FC" w:rsidRPr="003834FC" w:rsidRDefault="003834FC" w:rsidP="003834FC">
      <w:pPr>
        <w:pStyle w:val="Normalaweb"/>
        <w:spacing w:line="360" w:lineRule="auto"/>
        <w:ind w:left="720"/>
        <w:rPr>
          <w:rFonts w:ascii="Arial" w:hAnsi="Arial" w:cs="Arial"/>
          <w:bCs/>
        </w:rPr>
      </w:pPr>
    </w:p>
    <w:p w:rsidR="003834FC" w:rsidRPr="003834FC" w:rsidRDefault="003834FC" w:rsidP="003834FC">
      <w:pPr>
        <w:pStyle w:val="Normalaweb"/>
        <w:spacing w:line="360" w:lineRule="auto"/>
        <w:ind w:left="720"/>
        <w:rPr>
          <w:rFonts w:ascii="Arial" w:hAnsi="Arial" w:cs="Arial"/>
        </w:rPr>
      </w:pPr>
    </w:p>
    <w:p w:rsidR="003834FC" w:rsidRPr="003834FC" w:rsidRDefault="003834FC" w:rsidP="003834FC">
      <w:pPr>
        <w:pStyle w:val="Normalaweb"/>
        <w:spacing w:line="360" w:lineRule="auto"/>
        <w:ind w:left="720"/>
        <w:rPr>
          <w:rFonts w:ascii="Arial" w:hAnsi="Arial" w:cs="Arial"/>
        </w:rPr>
      </w:pPr>
    </w:p>
    <w:p w:rsidR="003834FC" w:rsidRDefault="003834FC" w:rsidP="003834FC">
      <w:pPr>
        <w:pStyle w:val="Normalaweb"/>
        <w:spacing w:line="360" w:lineRule="auto"/>
        <w:ind w:left="720"/>
        <w:rPr>
          <w:rFonts w:ascii="Arial" w:hAnsi="Arial" w:cs="Arial"/>
        </w:rPr>
      </w:pPr>
      <w:r>
        <w:rPr>
          <w:rFonts w:ascii="Arial" w:hAnsi="Arial" w:cs="Arial"/>
          <w:bCs/>
          <w:noProof/>
        </w:rPr>
        <w:lastRenderedPageBreak/>
        <w:drawing>
          <wp:anchor distT="0" distB="0" distL="0" distR="0" simplePos="0" relativeHeight="251679744" behindDoc="0" locked="0" layoutInCell="1" allowOverlap="1">
            <wp:simplePos x="0" y="0"/>
            <wp:positionH relativeFrom="margin">
              <wp:align>center</wp:align>
            </wp:positionH>
            <wp:positionV relativeFrom="paragraph">
              <wp:posOffset>0</wp:posOffset>
            </wp:positionV>
            <wp:extent cx="5271135" cy="3660140"/>
            <wp:effectExtent l="0" t="0" r="5715" b="0"/>
            <wp:wrapTopAndBottom/>
            <wp:docPr id="19" name="Irudia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271135" cy="36601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3834FC" w:rsidRPr="003834FC" w:rsidRDefault="003834FC" w:rsidP="001341D1">
      <w:pPr>
        <w:pStyle w:val="Normalaweb"/>
        <w:numPr>
          <w:ilvl w:val="0"/>
          <w:numId w:val="14"/>
        </w:numPr>
        <w:spacing w:line="360" w:lineRule="auto"/>
        <w:rPr>
          <w:rFonts w:ascii="Arial" w:hAnsi="Arial" w:cs="Arial"/>
          <w:bCs/>
        </w:rPr>
      </w:pPr>
      <w:r w:rsidRPr="003834FC">
        <w:rPr>
          <w:rFonts w:ascii="Arial" w:hAnsi="Arial" w:cs="Arial"/>
          <w:bCs/>
        </w:rPr>
        <w:t>Tresna A2 gelaxkan programatuta dago, eta B2 gelaxkan, sistemak dena behar bezala g</w:t>
      </w:r>
      <w:r w:rsidR="001341D1">
        <w:rPr>
          <w:rFonts w:ascii="Arial" w:hAnsi="Arial" w:cs="Arial"/>
          <w:bCs/>
        </w:rPr>
        <w:t>aratu dela jakinarazten digu</w:t>
      </w:r>
      <w:r w:rsidRPr="003834FC">
        <w:rPr>
          <w:rFonts w:ascii="Arial" w:hAnsi="Arial" w:cs="Arial"/>
          <w:bCs/>
        </w:rPr>
        <w:t>.</w:t>
      </w:r>
    </w:p>
    <w:p w:rsidR="00237303" w:rsidRPr="001341D1" w:rsidRDefault="00237303" w:rsidP="001341D1">
      <w:pPr>
        <w:pStyle w:val="1izenburua"/>
        <w:numPr>
          <w:ilvl w:val="1"/>
          <w:numId w:val="7"/>
        </w:numPr>
        <w:spacing w:line="360" w:lineRule="auto"/>
        <w:rPr>
          <w:rFonts w:ascii="Arial" w:hAnsi="Arial" w:cs="Arial"/>
          <w:bCs w:val="0"/>
          <w:szCs w:val="24"/>
          <w:lang w:val="eu-ES"/>
        </w:rPr>
      </w:pPr>
      <w:r w:rsidRPr="001341D1">
        <w:rPr>
          <w:rFonts w:ascii="Arial" w:hAnsi="Arial" w:cs="Arial"/>
          <w:bCs w:val="0"/>
          <w:szCs w:val="24"/>
          <w:lang w:val="eu-ES"/>
        </w:rPr>
        <w:t>Ereduarekin Bat Datozen Piezen Bilaketa</w:t>
      </w:r>
    </w:p>
    <w:p w:rsidR="00237303" w:rsidRDefault="00237303" w:rsidP="001341D1">
      <w:pPr>
        <w:pStyle w:val="Normalaweb"/>
        <w:numPr>
          <w:ilvl w:val="0"/>
          <w:numId w:val="14"/>
        </w:numPr>
        <w:spacing w:line="360" w:lineRule="auto"/>
        <w:rPr>
          <w:rFonts w:ascii="Arial" w:hAnsi="Arial" w:cs="Arial"/>
          <w:bCs/>
        </w:rPr>
      </w:pPr>
      <w:r w:rsidRPr="001341D1">
        <w:rPr>
          <w:rFonts w:ascii="Arial" w:hAnsi="Arial" w:cs="Arial"/>
          <w:bCs/>
        </w:rPr>
        <w:t>Har</w:t>
      </w:r>
      <w:r w:rsidR="001341D1">
        <w:rPr>
          <w:rFonts w:ascii="Arial" w:hAnsi="Arial" w:cs="Arial"/>
          <w:bCs/>
        </w:rPr>
        <w:t xml:space="preserve">tutako </w:t>
      </w:r>
      <w:r w:rsidRPr="001341D1">
        <w:rPr>
          <w:rFonts w:ascii="Arial" w:hAnsi="Arial" w:cs="Arial"/>
          <w:bCs/>
        </w:rPr>
        <w:t xml:space="preserve">irudiaren gainean </w:t>
      </w:r>
      <w:proofErr w:type="spellStart"/>
      <w:r w:rsidRPr="001341D1">
        <w:rPr>
          <w:rFonts w:ascii="Arial" w:hAnsi="Arial" w:cs="Arial"/>
          <w:b/>
          <w:bCs/>
        </w:rPr>
        <w:t>FindPatMaxPatterns</w:t>
      </w:r>
      <w:proofErr w:type="spellEnd"/>
      <w:r w:rsidRPr="001341D1">
        <w:rPr>
          <w:rFonts w:ascii="Arial" w:hAnsi="Arial" w:cs="Arial"/>
          <w:b/>
          <w:bCs/>
        </w:rPr>
        <w:t xml:space="preserve"> </w:t>
      </w:r>
      <w:r w:rsidRPr="00136F9D">
        <w:rPr>
          <w:rFonts w:ascii="Arial" w:hAnsi="Arial" w:cs="Arial"/>
          <w:bCs/>
        </w:rPr>
        <w:t>ikusmen-tresna aplikatu</w:t>
      </w:r>
      <w:r w:rsidRPr="001341D1">
        <w:rPr>
          <w:rFonts w:ascii="Arial" w:hAnsi="Arial" w:cs="Arial"/>
          <w:bCs/>
        </w:rPr>
        <w:t xml:space="preserve"> behar da. </w:t>
      </w:r>
      <w:r w:rsidR="001341D1">
        <w:rPr>
          <w:rFonts w:ascii="Arial" w:hAnsi="Arial" w:cs="Arial"/>
          <w:bCs/>
        </w:rPr>
        <w:t>Horretarako, erreminta kalkulua egingo den gelaxkara a</w:t>
      </w:r>
      <w:r w:rsidRPr="001341D1">
        <w:rPr>
          <w:rFonts w:ascii="Arial" w:hAnsi="Arial" w:cs="Arial"/>
          <w:bCs/>
        </w:rPr>
        <w:t>rrastatuko da.</w:t>
      </w:r>
    </w:p>
    <w:p w:rsidR="001341D1" w:rsidRDefault="00237303" w:rsidP="001341D1">
      <w:pPr>
        <w:pStyle w:val="Normalaweb"/>
        <w:numPr>
          <w:ilvl w:val="0"/>
          <w:numId w:val="14"/>
        </w:numPr>
        <w:spacing w:line="360" w:lineRule="auto"/>
        <w:rPr>
          <w:rFonts w:ascii="Arial" w:hAnsi="Arial" w:cs="Arial"/>
          <w:bCs/>
        </w:rPr>
      </w:pPr>
      <w:r w:rsidRPr="001341D1">
        <w:rPr>
          <w:rFonts w:ascii="Arial" w:hAnsi="Arial" w:cs="Arial"/>
          <w:bCs/>
        </w:rPr>
        <w:t>Bilaketa-e</w:t>
      </w:r>
      <w:r w:rsidR="001341D1">
        <w:rPr>
          <w:rFonts w:ascii="Arial" w:hAnsi="Arial" w:cs="Arial"/>
          <w:bCs/>
        </w:rPr>
        <w:t>remua</w:t>
      </w:r>
      <w:r w:rsidRPr="001341D1">
        <w:rPr>
          <w:rFonts w:ascii="Arial" w:hAnsi="Arial" w:cs="Arial"/>
          <w:bCs/>
        </w:rPr>
        <w:t xml:space="preserve"> hautatu behar da (normalean</w:t>
      </w:r>
      <w:r w:rsidR="001341D1">
        <w:rPr>
          <w:rFonts w:ascii="Arial" w:hAnsi="Arial" w:cs="Arial"/>
          <w:bCs/>
        </w:rPr>
        <w:t xml:space="preserve"> bat etorriko da kameraren ikus</w:t>
      </w:r>
      <w:r w:rsidRPr="001341D1">
        <w:rPr>
          <w:rFonts w:ascii="Arial" w:hAnsi="Arial" w:cs="Arial"/>
          <w:bCs/>
        </w:rPr>
        <w:t>-eremu</w:t>
      </w:r>
      <w:r w:rsidR="001341D1">
        <w:rPr>
          <w:rFonts w:ascii="Arial" w:hAnsi="Arial" w:cs="Arial"/>
          <w:bCs/>
        </w:rPr>
        <w:t>a</w:t>
      </w:r>
      <w:r w:rsidRPr="001341D1">
        <w:rPr>
          <w:rFonts w:ascii="Arial" w:hAnsi="Arial" w:cs="Arial"/>
          <w:bCs/>
        </w:rPr>
        <w:t>rekin). Aurreko kasuan bezala, aukera hau gaitu behar da "</w:t>
      </w:r>
      <w:proofErr w:type="spellStart"/>
      <w:r w:rsidR="001341D1">
        <w:rPr>
          <w:rFonts w:ascii="Arial" w:hAnsi="Arial" w:cs="Arial"/>
          <w:bCs/>
        </w:rPr>
        <w:t>buscar</w:t>
      </w:r>
      <w:proofErr w:type="spellEnd"/>
      <w:r w:rsidR="001341D1">
        <w:rPr>
          <w:rFonts w:ascii="Arial" w:hAnsi="Arial" w:cs="Arial"/>
          <w:bCs/>
        </w:rPr>
        <w:t xml:space="preserve"> </w:t>
      </w:r>
      <w:proofErr w:type="spellStart"/>
      <w:r w:rsidR="001341D1">
        <w:rPr>
          <w:rFonts w:ascii="Arial" w:hAnsi="Arial" w:cs="Arial"/>
          <w:bCs/>
        </w:rPr>
        <w:t>región</w:t>
      </w:r>
      <w:proofErr w:type="spellEnd"/>
      <w:r w:rsidRPr="001341D1">
        <w:rPr>
          <w:rFonts w:ascii="Arial" w:hAnsi="Arial" w:cs="Arial"/>
          <w:bCs/>
        </w:rPr>
        <w:t>" parametroan klik eginez.</w:t>
      </w:r>
    </w:p>
    <w:p w:rsidR="001341D1" w:rsidRDefault="001341D1">
      <w:pPr>
        <w:rPr>
          <w:rFonts w:ascii="Arial" w:eastAsia="Times New Roman" w:hAnsi="Arial" w:cs="Arial"/>
          <w:bCs/>
          <w:sz w:val="24"/>
          <w:szCs w:val="24"/>
          <w:lang w:val="eu-ES" w:eastAsia="eu-ES"/>
        </w:rPr>
      </w:pPr>
      <w:r w:rsidRPr="008D356B">
        <w:rPr>
          <w:rFonts w:ascii="Arial" w:hAnsi="Arial" w:cs="Arial"/>
          <w:bCs/>
          <w:lang w:val="es-ES"/>
        </w:rPr>
        <w:br w:type="page"/>
      </w:r>
    </w:p>
    <w:p w:rsidR="00237303" w:rsidRDefault="00973FEA" w:rsidP="001341D1">
      <w:pPr>
        <w:pStyle w:val="Normalaweb"/>
        <w:spacing w:line="360" w:lineRule="auto"/>
        <w:ind w:left="720"/>
        <w:rPr>
          <w:rFonts w:ascii="Arial" w:hAnsi="Arial" w:cs="Arial"/>
          <w:bCs/>
        </w:rPr>
      </w:pPr>
      <w:r>
        <w:rPr>
          <w:rFonts w:ascii="Arial" w:hAnsi="Arial" w:cs="Arial"/>
          <w:bCs/>
          <w:noProof/>
        </w:rPr>
        <w:lastRenderedPageBreak/>
        <w:drawing>
          <wp:anchor distT="0" distB="0" distL="0" distR="0" simplePos="0" relativeHeight="251680768" behindDoc="0" locked="0" layoutInCell="1" allowOverlap="1">
            <wp:simplePos x="0" y="0"/>
            <wp:positionH relativeFrom="margin">
              <wp:align>center</wp:align>
            </wp:positionH>
            <wp:positionV relativeFrom="paragraph">
              <wp:posOffset>78105</wp:posOffset>
            </wp:positionV>
            <wp:extent cx="3778885" cy="2853055"/>
            <wp:effectExtent l="0" t="0" r="0" b="4445"/>
            <wp:wrapTopAndBottom/>
            <wp:docPr id="20" name="Irudia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78885" cy="28530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237303" w:rsidRDefault="00973FEA" w:rsidP="001341D1">
      <w:pPr>
        <w:pStyle w:val="Normalaweb"/>
        <w:numPr>
          <w:ilvl w:val="0"/>
          <w:numId w:val="14"/>
        </w:numPr>
        <w:spacing w:line="360" w:lineRule="auto"/>
        <w:rPr>
          <w:rFonts w:ascii="Arial" w:hAnsi="Arial" w:cs="Arial"/>
          <w:bCs/>
        </w:rPr>
      </w:pPr>
      <w:r>
        <w:rPr>
          <w:rFonts w:ascii="Arial" w:hAnsi="Arial" w:cs="Arial"/>
          <w:bCs/>
          <w:noProof/>
        </w:rPr>
        <w:drawing>
          <wp:anchor distT="0" distB="0" distL="0" distR="0" simplePos="0" relativeHeight="251681792" behindDoc="0" locked="0" layoutInCell="1" allowOverlap="1">
            <wp:simplePos x="0" y="0"/>
            <wp:positionH relativeFrom="margin">
              <wp:align>center</wp:align>
            </wp:positionH>
            <wp:positionV relativeFrom="paragraph">
              <wp:posOffset>445770</wp:posOffset>
            </wp:positionV>
            <wp:extent cx="4297680" cy="4194175"/>
            <wp:effectExtent l="0" t="0" r="7620" b="0"/>
            <wp:wrapTopAndBottom/>
            <wp:docPr id="21" name="Irudi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97680" cy="419417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237303" w:rsidRPr="001341D1">
        <w:rPr>
          <w:rFonts w:ascii="Arial" w:hAnsi="Arial" w:cs="Arial"/>
          <w:bCs/>
        </w:rPr>
        <w:t>Tresna konfiguratze</w:t>
      </w:r>
      <w:r w:rsidR="0074504C">
        <w:rPr>
          <w:rFonts w:ascii="Arial" w:hAnsi="Arial" w:cs="Arial"/>
          <w:bCs/>
        </w:rPr>
        <w:t>n amaitze</w:t>
      </w:r>
      <w:r w:rsidR="00237303" w:rsidRPr="001341D1">
        <w:rPr>
          <w:rFonts w:ascii="Arial" w:hAnsi="Arial" w:cs="Arial"/>
          <w:bCs/>
        </w:rPr>
        <w:t>ko</w:t>
      </w:r>
      <w:r w:rsidR="0074504C">
        <w:rPr>
          <w:rFonts w:ascii="Arial" w:hAnsi="Arial" w:cs="Arial"/>
          <w:bCs/>
        </w:rPr>
        <w:t>,</w:t>
      </w:r>
      <w:r w:rsidR="00237303" w:rsidRPr="001341D1">
        <w:rPr>
          <w:rFonts w:ascii="Arial" w:hAnsi="Arial" w:cs="Arial"/>
          <w:bCs/>
        </w:rPr>
        <w:t xml:space="preserve"> parametro multzo bat</w:t>
      </w:r>
      <w:r w:rsidR="0074504C">
        <w:rPr>
          <w:rFonts w:ascii="Arial" w:hAnsi="Arial" w:cs="Arial"/>
          <w:bCs/>
        </w:rPr>
        <w:t>zuk</w:t>
      </w:r>
      <w:r w:rsidR="00237303" w:rsidRPr="001341D1">
        <w:rPr>
          <w:rFonts w:ascii="Arial" w:hAnsi="Arial" w:cs="Arial"/>
          <w:bCs/>
        </w:rPr>
        <w:t xml:space="preserve"> definitu behar d</w:t>
      </w:r>
      <w:r w:rsidR="0074504C">
        <w:rPr>
          <w:rFonts w:ascii="Arial" w:hAnsi="Arial" w:cs="Arial"/>
          <w:bCs/>
        </w:rPr>
        <w:t>ir</w:t>
      </w:r>
      <w:r w:rsidR="00237303" w:rsidRPr="001341D1">
        <w:rPr>
          <w:rFonts w:ascii="Arial" w:hAnsi="Arial" w:cs="Arial"/>
          <w:bCs/>
        </w:rPr>
        <w:t>a:</w:t>
      </w:r>
    </w:p>
    <w:p w:rsidR="00973FEA" w:rsidRDefault="00973FEA" w:rsidP="00973FEA">
      <w:pPr>
        <w:pStyle w:val="Normalaweb"/>
        <w:spacing w:line="360" w:lineRule="auto"/>
        <w:ind w:left="720"/>
        <w:rPr>
          <w:rFonts w:ascii="Arial" w:hAnsi="Arial" w:cs="Arial"/>
          <w:bCs/>
        </w:rPr>
      </w:pPr>
    </w:p>
    <w:p w:rsidR="00237303" w:rsidRPr="001341D1" w:rsidRDefault="00266AE0" w:rsidP="001341D1">
      <w:pPr>
        <w:pStyle w:val="Normalaweb"/>
        <w:numPr>
          <w:ilvl w:val="1"/>
          <w:numId w:val="14"/>
        </w:numPr>
        <w:spacing w:line="360" w:lineRule="auto"/>
        <w:rPr>
          <w:rFonts w:ascii="Arial" w:hAnsi="Arial" w:cs="Arial"/>
          <w:bCs/>
        </w:rPr>
      </w:pPr>
      <w:r>
        <w:rPr>
          <w:rFonts w:ascii="Arial" w:hAnsi="Arial" w:cs="Arial"/>
          <w:bCs/>
        </w:rPr>
        <w:t>Patroiaren</w:t>
      </w:r>
      <w:r w:rsidR="00237303" w:rsidRPr="001341D1">
        <w:rPr>
          <w:rFonts w:ascii="Arial" w:hAnsi="Arial" w:cs="Arial"/>
          <w:bCs/>
        </w:rPr>
        <w:t xml:space="preserve"> entrenamendua </w:t>
      </w:r>
      <w:r>
        <w:rPr>
          <w:rFonts w:ascii="Arial" w:hAnsi="Arial" w:cs="Arial"/>
          <w:bCs/>
        </w:rPr>
        <w:t>egin</w:t>
      </w:r>
      <w:r w:rsidR="00237303" w:rsidRPr="001341D1">
        <w:rPr>
          <w:rFonts w:ascii="Arial" w:hAnsi="Arial" w:cs="Arial"/>
          <w:bCs/>
        </w:rPr>
        <w:t xml:space="preserve"> den gelaxka (A2)</w:t>
      </w:r>
    </w:p>
    <w:p w:rsidR="00237303" w:rsidRPr="001341D1" w:rsidRDefault="00266AE0" w:rsidP="001341D1">
      <w:pPr>
        <w:pStyle w:val="Normalaweb"/>
        <w:numPr>
          <w:ilvl w:val="1"/>
          <w:numId w:val="14"/>
        </w:numPr>
        <w:spacing w:line="360" w:lineRule="auto"/>
        <w:rPr>
          <w:rFonts w:ascii="Arial" w:hAnsi="Arial" w:cs="Arial"/>
          <w:bCs/>
        </w:rPr>
      </w:pPr>
      <w:r>
        <w:rPr>
          <w:rFonts w:ascii="Arial" w:hAnsi="Arial" w:cs="Arial"/>
          <w:bCs/>
        </w:rPr>
        <w:t>Bilatu beharreko kopurua</w:t>
      </w:r>
      <w:r w:rsidR="00237303" w:rsidRPr="001341D1">
        <w:rPr>
          <w:rFonts w:ascii="Arial" w:hAnsi="Arial" w:cs="Arial"/>
          <w:bCs/>
        </w:rPr>
        <w:t xml:space="preserve"> (sistemak</w:t>
      </w:r>
      <w:r>
        <w:rPr>
          <w:rFonts w:ascii="Arial" w:hAnsi="Arial" w:cs="Arial"/>
          <w:bCs/>
        </w:rPr>
        <w:t xml:space="preserve"> bilatzen duen patroiaren antzeko piezen gehieneko kopurua</w:t>
      </w:r>
      <w:r w:rsidR="00237303" w:rsidRPr="001341D1">
        <w:rPr>
          <w:rFonts w:ascii="Arial" w:hAnsi="Arial" w:cs="Arial"/>
          <w:bCs/>
        </w:rPr>
        <w:t>, 8 hautatu da)</w:t>
      </w:r>
    </w:p>
    <w:p w:rsidR="00237303" w:rsidRPr="001341D1" w:rsidRDefault="00237303" w:rsidP="001341D1">
      <w:pPr>
        <w:pStyle w:val="Normalaweb"/>
        <w:numPr>
          <w:ilvl w:val="1"/>
          <w:numId w:val="14"/>
        </w:numPr>
        <w:spacing w:line="360" w:lineRule="auto"/>
        <w:rPr>
          <w:rFonts w:ascii="Arial" w:hAnsi="Arial" w:cs="Arial"/>
          <w:bCs/>
        </w:rPr>
      </w:pPr>
      <w:r w:rsidRPr="001341D1">
        <w:rPr>
          <w:rFonts w:ascii="Arial" w:hAnsi="Arial" w:cs="Arial"/>
          <w:bCs/>
        </w:rPr>
        <w:t>Onarpen kopurua (</w:t>
      </w:r>
      <w:r w:rsidR="00266AE0">
        <w:rPr>
          <w:rFonts w:ascii="Arial" w:hAnsi="Arial" w:cs="Arial"/>
          <w:bCs/>
        </w:rPr>
        <w:t>patroiaren</w:t>
      </w:r>
      <w:r w:rsidRPr="001341D1">
        <w:rPr>
          <w:rFonts w:ascii="Arial" w:hAnsi="Arial" w:cs="Arial"/>
          <w:bCs/>
        </w:rPr>
        <w:t xml:space="preserve"> eta </w:t>
      </w:r>
      <w:proofErr w:type="spellStart"/>
      <w:r w:rsidR="00266AE0">
        <w:rPr>
          <w:rFonts w:ascii="Arial" w:hAnsi="Arial" w:cs="Arial"/>
          <w:bCs/>
        </w:rPr>
        <w:t>testatu</w:t>
      </w:r>
      <w:proofErr w:type="spellEnd"/>
      <w:r w:rsidR="00266AE0">
        <w:rPr>
          <w:rFonts w:ascii="Arial" w:hAnsi="Arial" w:cs="Arial"/>
          <w:bCs/>
        </w:rPr>
        <w:t xml:space="preserve"> beharreko piez</w:t>
      </w:r>
      <w:r w:rsidRPr="001341D1">
        <w:rPr>
          <w:rFonts w:ascii="Arial" w:hAnsi="Arial" w:cs="Arial"/>
          <w:bCs/>
        </w:rPr>
        <w:t xml:space="preserve">en arteko </w:t>
      </w:r>
      <w:r w:rsidR="00266AE0">
        <w:rPr>
          <w:rFonts w:ascii="Arial" w:hAnsi="Arial" w:cs="Arial"/>
          <w:bCs/>
        </w:rPr>
        <w:t>diferentzia onargarria</w:t>
      </w:r>
      <w:r w:rsidRPr="001341D1">
        <w:rPr>
          <w:rFonts w:ascii="Arial" w:hAnsi="Arial" w:cs="Arial"/>
          <w:bCs/>
        </w:rPr>
        <w:t xml:space="preserve"> finkatzen du, 75 </w:t>
      </w:r>
      <w:r w:rsidR="00266AE0">
        <w:rPr>
          <w:rFonts w:ascii="Arial" w:hAnsi="Arial" w:cs="Arial"/>
          <w:bCs/>
        </w:rPr>
        <w:t>aukeratu</w:t>
      </w:r>
      <w:r w:rsidRPr="001341D1">
        <w:rPr>
          <w:rFonts w:ascii="Arial" w:hAnsi="Arial" w:cs="Arial"/>
          <w:bCs/>
        </w:rPr>
        <w:t xml:space="preserve"> da)</w:t>
      </w:r>
    </w:p>
    <w:p w:rsidR="00237303" w:rsidRPr="001341D1" w:rsidRDefault="00237303" w:rsidP="001341D1">
      <w:pPr>
        <w:pStyle w:val="Normalaweb"/>
        <w:numPr>
          <w:ilvl w:val="1"/>
          <w:numId w:val="14"/>
        </w:numPr>
        <w:spacing w:line="360" w:lineRule="auto"/>
        <w:rPr>
          <w:rFonts w:ascii="Arial" w:hAnsi="Arial" w:cs="Arial"/>
          <w:bCs/>
        </w:rPr>
      </w:pPr>
      <w:r w:rsidRPr="001341D1">
        <w:rPr>
          <w:rFonts w:ascii="Arial" w:hAnsi="Arial" w:cs="Arial"/>
          <w:bCs/>
        </w:rPr>
        <w:t xml:space="preserve">Angelu hasiera eta amaiera (-180 eta +180 aurretik definitutako </w:t>
      </w:r>
      <w:r w:rsidR="00266AE0">
        <w:rPr>
          <w:rFonts w:ascii="Arial" w:hAnsi="Arial" w:cs="Arial"/>
          <w:bCs/>
        </w:rPr>
        <w:t>patroiaren</w:t>
      </w:r>
      <w:r w:rsidRPr="001341D1">
        <w:rPr>
          <w:rFonts w:ascii="Arial" w:hAnsi="Arial" w:cs="Arial"/>
          <w:bCs/>
        </w:rPr>
        <w:t xml:space="preserve"> posizioaren a</w:t>
      </w:r>
      <w:r w:rsidR="00266AE0">
        <w:rPr>
          <w:rFonts w:ascii="Arial" w:hAnsi="Arial" w:cs="Arial"/>
          <w:bCs/>
        </w:rPr>
        <w:t>rabera</w:t>
      </w:r>
      <w:r w:rsidRPr="001341D1">
        <w:rPr>
          <w:rFonts w:ascii="Arial" w:hAnsi="Arial" w:cs="Arial"/>
          <w:bCs/>
        </w:rPr>
        <w:t xml:space="preserve"> biratu</w:t>
      </w:r>
      <w:r w:rsidR="00266AE0">
        <w:rPr>
          <w:rFonts w:ascii="Arial" w:hAnsi="Arial" w:cs="Arial"/>
          <w:bCs/>
        </w:rPr>
        <w:t>ta</w:t>
      </w:r>
      <w:r w:rsidRPr="001341D1">
        <w:rPr>
          <w:rFonts w:ascii="Arial" w:hAnsi="Arial" w:cs="Arial"/>
          <w:bCs/>
        </w:rPr>
        <w:t xml:space="preserve"> agertzen diren piezak onar ditzan)</w:t>
      </w:r>
    </w:p>
    <w:p w:rsidR="00266AE0" w:rsidRPr="00266AE0" w:rsidRDefault="00266AE0" w:rsidP="00266AE0">
      <w:pPr>
        <w:pStyle w:val="Zerrenda-paragrafoa"/>
        <w:spacing w:after="0" w:line="240" w:lineRule="auto"/>
        <w:rPr>
          <w:rFonts w:ascii="Times New Roman" w:eastAsia="Times New Roman" w:hAnsi="Times New Roman" w:cs="Times New Roman"/>
          <w:sz w:val="24"/>
          <w:szCs w:val="24"/>
          <w:lang w:val="eu-ES" w:eastAsia="eu-ES"/>
        </w:rPr>
      </w:pPr>
    </w:p>
    <w:p w:rsidR="00206017" w:rsidRDefault="00266AE0" w:rsidP="00266AE0">
      <w:pPr>
        <w:spacing w:before="100" w:beforeAutospacing="1" w:after="100" w:afterAutospacing="1" w:line="360" w:lineRule="auto"/>
        <w:rPr>
          <w:rFonts w:ascii="Arial" w:eastAsia="Times New Roman" w:hAnsi="Arial" w:cs="Arial"/>
          <w:sz w:val="24"/>
          <w:szCs w:val="24"/>
          <w:lang w:val="eu-ES" w:eastAsia="eu-ES"/>
        </w:rPr>
      </w:pPr>
      <w:r>
        <w:rPr>
          <w:rFonts w:ascii="Arial" w:eastAsia="Times New Roman" w:hAnsi="Arial" w:cs="Arial"/>
          <w:noProof/>
          <w:sz w:val="24"/>
          <w:szCs w:val="24"/>
          <w:lang w:val="eu-ES" w:eastAsia="eu-ES"/>
        </w:rPr>
        <w:drawing>
          <wp:anchor distT="0" distB="0" distL="0" distR="0" simplePos="0" relativeHeight="251682816" behindDoc="0" locked="0" layoutInCell="1" allowOverlap="1">
            <wp:simplePos x="0" y="0"/>
            <wp:positionH relativeFrom="margin">
              <wp:align>center</wp:align>
            </wp:positionH>
            <wp:positionV relativeFrom="paragraph">
              <wp:posOffset>716280</wp:posOffset>
            </wp:positionV>
            <wp:extent cx="5974080" cy="4234180"/>
            <wp:effectExtent l="0" t="0" r="7620" b="0"/>
            <wp:wrapTopAndBottom/>
            <wp:docPr id="22" name="Irudi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974080" cy="423418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266AE0">
        <w:rPr>
          <w:rFonts w:ascii="Arial" w:eastAsia="Times New Roman" w:hAnsi="Arial" w:cs="Arial"/>
          <w:sz w:val="24"/>
          <w:szCs w:val="24"/>
          <w:lang w:val="eu-ES" w:eastAsia="eu-ES"/>
        </w:rPr>
        <w:t>Dena behar bezala egin bada, emaitza hau izango da:</w:t>
      </w:r>
    </w:p>
    <w:p w:rsidR="00266AE0" w:rsidRDefault="00266AE0" w:rsidP="00266AE0">
      <w:pPr>
        <w:spacing w:before="100" w:beforeAutospacing="1" w:after="100" w:afterAutospacing="1" w:line="360" w:lineRule="auto"/>
        <w:rPr>
          <w:rFonts w:ascii="Arial" w:eastAsia="Times New Roman" w:hAnsi="Arial" w:cs="Arial"/>
          <w:sz w:val="24"/>
          <w:szCs w:val="24"/>
          <w:lang w:val="eu-ES" w:eastAsia="eu-ES"/>
        </w:rPr>
      </w:pPr>
    </w:p>
    <w:p w:rsidR="00266AE0" w:rsidRPr="00136F9D" w:rsidRDefault="00136F9D" w:rsidP="00266AE0">
      <w:pPr>
        <w:spacing w:before="100" w:beforeAutospacing="1" w:after="100" w:afterAutospacing="1" w:line="360" w:lineRule="auto"/>
        <w:rPr>
          <w:rFonts w:ascii="Arial" w:eastAsia="Times New Roman" w:hAnsi="Arial" w:cs="Arial"/>
          <w:sz w:val="24"/>
          <w:szCs w:val="24"/>
          <w:lang w:val="eu-ES" w:eastAsia="eu-ES"/>
        </w:rPr>
      </w:pPr>
      <w:r w:rsidRPr="00136F9D">
        <w:rPr>
          <w:rFonts w:ascii="Arial" w:eastAsia="Times New Roman" w:hAnsi="Arial" w:cs="Arial"/>
          <w:sz w:val="24"/>
          <w:szCs w:val="24"/>
          <w:lang w:val="eu-ES" w:eastAsia="eu-ES"/>
        </w:rPr>
        <w:lastRenderedPageBreak/>
        <w:t xml:space="preserve">Hiru pieza aurkitu dira, entrenatutako patroiaren </w:t>
      </w:r>
      <w:r>
        <w:rPr>
          <w:rFonts w:ascii="Arial" w:eastAsia="Times New Roman" w:hAnsi="Arial" w:cs="Arial"/>
          <w:sz w:val="24"/>
          <w:szCs w:val="24"/>
          <w:lang w:val="eu-ES" w:eastAsia="eu-ES"/>
        </w:rPr>
        <w:t>a</w:t>
      </w:r>
      <w:r w:rsidRPr="00136F9D">
        <w:rPr>
          <w:rFonts w:ascii="Arial" w:eastAsia="Times New Roman" w:hAnsi="Arial" w:cs="Arial"/>
          <w:sz w:val="24"/>
          <w:szCs w:val="24"/>
          <w:lang w:val="eu-ES" w:eastAsia="eu-ES"/>
        </w:rPr>
        <w:t xml:space="preserve">ntza dutenak (pieza </w:t>
      </w:r>
      <w:r>
        <w:rPr>
          <w:rFonts w:ascii="Arial" w:eastAsia="Times New Roman" w:hAnsi="Arial" w:cs="Arial"/>
          <w:sz w:val="24"/>
          <w:szCs w:val="24"/>
          <w:lang w:val="eu-ES" w:eastAsia="eu-ES"/>
        </w:rPr>
        <w:t>egokia</w:t>
      </w:r>
      <w:r w:rsidRPr="00136F9D">
        <w:rPr>
          <w:rFonts w:ascii="Arial" w:eastAsia="Times New Roman" w:hAnsi="Arial" w:cs="Arial"/>
          <w:sz w:val="24"/>
          <w:szCs w:val="24"/>
          <w:lang w:val="eu-ES" w:eastAsia="eu-ES"/>
        </w:rPr>
        <w:t>k); beraz, sistemak 2 pieza akastun</w:t>
      </w:r>
      <w:r>
        <w:rPr>
          <w:rFonts w:ascii="Arial" w:eastAsia="Times New Roman" w:hAnsi="Arial" w:cs="Arial"/>
          <w:sz w:val="24"/>
          <w:szCs w:val="24"/>
          <w:lang w:val="eu-ES" w:eastAsia="eu-ES"/>
        </w:rPr>
        <w:t>en presentzia</w:t>
      </w:r>
      <w:r w:rsidRPr="00136F9D">
        <w:rPr>
          <w:rFonts w:ascii="Arial" w:eastAsia="Times New Roman" w:hAnsi="Arial" w:cs="Arial"/>
          <w:sz w:val="24"/>
          <w:szCs w:val="24"/>
          <w:lang w:val="eu-ES" w:eastAsia="eu-ES"/>
        </w:rPr>
        <w:t xml:space="preserve"> identifikatzen du. Emaitza pantailan agertzen den bezala </w:t>
      </w:r>
      <w:r>
        <w:rPr>
          <w:rFonts w:ascii="Arial" w:eastAsia="Times New Roman" w:hAnsi="Arial" w:cs="Arial"/>
          <w:sz w:val="24"/>
          <w:szCs w:val="24"/>
          <w:lang w:val="eu-ES" w:eastAsia="eu-ES"/>
        </w:rPr>
        <w:t>ikust</w:t>
      </w:r>
      <w:r w:rsidRPr="00136F9D">
        <w:rPr>
          <w:rFonts w:ascii="Arial" w:eastAsia="Times New Roman" w:hAnsi="Arial" w:cs="Arial"/>
          <w:sz w:val="24"/>
          <w:szCs w:val="24"/>
          <w:lang w:val="eu-ES" w:eastAsia="eu-ES"/>
        </w:rPr>
        <w:t>eko, B4-G4 gelaxkak kopiatu eta 5., 6. eta 7. errenkadetan itsatsi dira, ond</w:t>
      </w:r>
      <w:r>
        <w:rPr>
          <w:rFonts w:ascii="Arial" w:eastAsia="Times New Roman" w:hAnsi="Arial" w:cs="Arial"/>
          <w:sz w:val="24"/>
          <w:szCs w:val="24"/>
          <w:lang w:val="eu-ES" w:eastAsia="eu-ES"/>
        </w:rPr>
        <w:t>oren aurkibideko zenbakia aldatuz</w:t>
      </w:r>
      <w:r w:rsidRPr="00136F9D">
        <w:rPr>
          <w:rFonts w:ascii="Arial" w:eastAsia="Times New Roman" w:hAnsi="Arial" w:cs="Arial"/>
          <w:sz w:val="24"/>
          <w:szCs w:val="24"/>
          <w:lang w:val="eu-ES" w:eastAsia="eu-ES"/>
        </w:rPr>
        <w:t>.</w:t>
      </w:r>
    </w:p>
    <w:p w:rsidR="00E11453" w:rsidRPr="00635F13" w:rsidRDefault="008154B7" w:rsidP="00635F13">
      <w:pPr>
        <w:pStyle w:val="1izenburua"/>
        <w:numPr>
          <w:ilvl w:val="1"/>
          <w:numId w:val="7"/>
        </w:numPr>
        <w:spacing w:line="360" w:lineRule="auto"/>
        <w:rPr>
          <w:rFonts w:ascii="Arial" w:hAnsi="Arial" w:cs="Arial"/>
          <w:bCs w:val="0"/>
          <w:szCs w:val="24"/>
          <w:lang w:val="eu-ES"/>
        </w:rPr>
      </w:pPr>
      <w:r>
        <w:rPr>
          <w:rFonts w:ascii="Arial" w:hAnsi="Arial" w:cs="Arial"/>
          <w:bCs w:val="0"/>
          <w:szCs w:val="24"/>
          <w:lang w:val="eu-ES"/>
        </w:rPr>
        <w:t>Ondorioak</w:t>
      </w:r>
    </w:p>
    <w:p w:rsidR="00FB0ACF" w:rsidRPr="00136F9D" w:rsidRDefault="00FB0ACF" w:rsidP="00136F9D">
      <w:pPr>
        <w:pStyle w:val="Normalaweb"/>
        <w:numPr>
          <w:ilvl w:val="0"/>
          <w:numId w:val="15"/>
        </w:numPr>
        <w:spacing w:line="360" w:lineRule="auto"/>
        <w:rPr>
          <w:rFonts w:ascii="Arial" w:hAnsi="Arial" w:cs="Arial"/>
          <w:color w:val="000000"/>
        </w:rPr>
      </w:pPr>
      <w:r w:rsidRPr="00136F9D">
        <w:rPr>
          <w:rFonts w:ascii="Arial" w:hAnsi="Arial" w:cs="Arial"/>
          <w:color w:val="000000"/>
        </w:rPr>
        <w:t xml:space="preserve">Eredu bidezko ezagutzak kalitate kontrolerako sistema eraginkorra eskaintzen du. </w:t>
      </w:r>
      <w:proofErr w:type="spellStart"/>
      <w:r w:rsidRPr="00136F9D">
        <w:rPr>
          <w:rFonts w:ascii="Arial" w:hAnsi="Arial" w:cs="Arial"/>
          <w:color w:val="000000"/>
        </w:rPr>
        <w:t>TrainPatMaxPattern</w:t>
      </w:r>
      <w:proofErr w:type="spellEnd"/>
      <w:r w:rsidRPr="00136F9D">
        <w:rPr>
          <w:rFonts w:ascii="Arial" w:hAnsi="Arial" w:cs="Arial"/>
          <w:color w:val="000000"/>
        </w:rPr>
        <w:t xml:space="preserve"> eta </w:t>
      </w:r>
      <w:proofErr w:type="spellStart"/>
      <w:r w:rsidRPr="00136F9D">
        <w:rPr>
          <w:rFonts w:ascii="Arial" w:hAnsi="Arial" w:cs="Arial"/>
          <w:color w:val="000000"/>
        </w:rPr>
        <w:t>FindPatMaxPatterns</w:t>
      </w:r>
      <w:proofErr w:type="spellEnd"/>
      <w:r w:rsidRPr="00136F9D">
        <w:rPr>
          <w:rFonts w:ascii="Arial" w:hAnsi="Arial" w:cs="Arial"/>
          <w:color w:val="000000"/>
        </w:rPr>
        <w:t xml:space="preserve"> tresnen konbinazioak pieza egokiak eta akastunak bereizteko aukera ematen du, parametro egokien konfigurazioarekin.</w:t>
      </w:r>
    </w:p>
    <w:p w:rsidR="00FB0ACF" w:rsidRPr="00136F9D" w:rsidRDefault="00FB0ACF" w:rsidP="00136F9D">
      <w:pPr>
        <w:pStyle w:val="Normalaweb"/>
        <w:numPr>
          <w:ilvl w:val="0"/>
          <w:numId w:val="15"/>
        </w:numPr>
        <w:spacing w:line="360" w:lineRule="auto"/>
        <w:rPr>
          <w:rFonts w:ascii="Arial" w:hAnsi="Arial" w:cs="Arial"/>
          <w:color w:val="000000"/>
        </w:rPr>
      </w:pPr>
      <w:r w:rsidRPr="00136F9D">
        <w:rPr>
          <w:rFonts w:ascii="Arial" w:hAnsi="Arial" w:cs="Arial"/>
          <w:color w:val="000000"/>
        </w:rPr>
        <w:t>Sisteman hiru pieza egoki eta bi akastun identifikatu dira, zeinek erakusten duen algoritmoen zehaztasuna eta fidagarritasuna aplikazio industrial honetan.</w:t>
      </w:r>
    </w:p>
    <w:p w:rsidR="00885DF0" w:rsidRPr="005B7239" w:rsidRDefault="00885DF0" w:rsidP="008154B7">
      <w:pPr>
        <w:pStyle w:val="1izenburua"/>
        <w:spacing w:line="360" w:lineRule="auto"/>
        <w:rPr>
          <w:rFonts w:ascii="Arial" w:hAnsi="Arial" w:cs="Arial"/>
          <w:sz w:val="24"/>
          <w:szCs w:val="24"/>
          <w:lang w:val="eu-ES"/>
        </w:rPr>
      </w:pPr>
    </w:p>
    <w:sectPr w:rsidR="00885DF0" w:rsidRPr="005B7239" w:rsidSect="00093622">
      <w:headerReference w:type="default" r:id="rId22"/>
      <w:footerReference w:type="default" r:id="rId23"/>
      <w:pgSz w:w="12240" w:h="15840"/>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C69C1" w:rsidRDefault="000C69C1" w:rsidP="00530AAA">
      <w:pPr>
        <w:spacing w:after="0" w:line="240" w:lineRule="auto"/>
      </w:pPr>
      <w:r>
        <w:separator/>
      </w:r>
    </w:p>
  </w:endnote>
  <w:endnote w:type="continuationSeparator" w:id="0">
    <w:p w:rsidR="000C69C1" w:rsidRDefault="000C69C1" w:rsidP="00530AA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w:rsidR="006B5319" w:rsidRDefault="006B5319">
        <w:pPr>
          <w:pStyle w:val="Orri-oina"/>
          <w:jc w:val="right"/>
        </w:pPr>
        <w:r>
          <w:fldChar w:fldCharType="begin"/>
        </w:r>
        <w:r>
          <w:instrText>PAGE   \* MERGEFORMAT</w:instrText>
        </w:r>
        <w:r>
          <w:fldChar w:fldCharType="separate"/>
        </w:r>
        <w:r w:rsidR="008D356B" w:rsidRPr="008D356B">
          <w:rPr>
            <w:noProof/>
            <w:lang w:val="eu-ES"/>
          </w:rPr>
          <w:t>7</w:t>
        </w:r>
        <w:r>
          <w:fldChar w:fldCharType="end"/>
        </w:r>
      </w:p>
    </w:sdtContent>
  </w:sdt>
  <w:p w:rsidR="006B5319" w:rsidRDefault="006B5319">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C69C1" w:rsidRDefault="000C69C1" w:rsidP="00530AAA">
      <w:pPr>
        <w:spacing w:after="0" w:line="240" w:lineRule="auto"/>
      </w:pPr>
      <w:r>
        <w:separator/>
      </w:r>
    </w:p>
  </w:footnote>
  <w:footnote w:type="continuationSeparator" w:id="0">
    <w:p w:rsidR="000C69C1" w:rsidRDefault="000C69C1" w:rsidP="00530AA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B5319" w:rsidRDefault="006B5319" w:rsidP="00530AAA">
    <w:pPr>
      <w:pStyle w:val="1izenburua"/>
      <w:spacing w:line="360" w:lineRule="auto"/>
      <w:jc w:val="right"/>
      <w:rPr>
        <w:rFonts w:ascii="Arial" w:hAnsi="Arial" w:cs="Arial"/>
        <w:lang w:val="eu-ES"/>
      </w:rPr>
    </w:pPr>
    <w:r>
      <w:rPr>
        <w:noProof/>
        <w:lang w:val="eu-ES" w:eastAsia="eu-ES"/>
      </w:rPr>
      <w:drawing>
        <wp:anchor distT="114300" distB="114300" distL="114300" distR="114300" simplePos="0" relativeHeight="251659264" behindDoc="0" locked="0" layoutInCell="1" hidden="0" allowOverlap="1" wp14:anchorId="0478F42E" wp14:editId="2F3C440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u-ES" w:eastAsia="eu-ES"/>
      </w:rPr>
      <w:drawing>
        <wp:anchor distT="0" distB="0" distL="114300" distR="114300" simplePos="0" relativeHeight="251661312" behindDoc="0" locked="0" layoutInCell="1" allowOverlap="1" wp14:anchorId="292FB70F" wp14:editId="268E7DA9">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FB0ACF">
      <w:rPr>
        <w:rFonts w:ascii="Arial" w:hAnsi="Arial" w:cs="Arial"/>
        <w:lang w:val="eu-ES"/>
      </w:rPr>
      <w:t>2.</w:t>
    </w:r>
    <w:r w:rsidR="00655D43">
      <w:rPr>
        <w:rFonts w:ascii="Arial" w:hAnsi="Arial" w:cs="Arial"/>
        <w:lang w:val="eu-ES"/>
      </w:rPr>
      <w:t xml:space="preserve"> Jarduera</w:t>
    </w:r>
  </w:p>
  <w:p w:rsidR="006B5319" w:rsidRDefault="006B5319">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ascii="Symbol" w:hAnsi="Symbol" w:hint="default"/>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ascii="Symbol" w:hAnsi="Symbol" w:hint="default"/>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ascii="Symbol" w:hAnsi="Symbol" w:hint="default"/>
      </w:rPr>
    </w:lvl>
  </w:abstractNum>
  <w:abstractNum w:abstractNumId="6" w15:restartNumberingAfterBreak="0">
    <w:nsid w:val="10855F1C"/>
    <w:multiLevelType w:val="multilevel"/>
    <w:tmpl w:val="034CF7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2361ADF"/>
    <w:multiLevelType w:val="multilevel"/>
    <w:tmpl w:val="04D256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6B23165"/>
    <w:multiLevelType w:val="hybridMultilevel"/>
    <w:tmpl w:val="81B69278"/>
    <w:lvl w:ilvl="0" w:tplc="042D0001">
      <w:start w:val="1"/>
      <w:numFmt w:val="bullet"/>
      <w:lvlText w:val=""/>
      <w:lvlJc w:val="left"/>
      <w:pPr>
        <w:ind w:left="720" w:hanging="360"/>
      </w:pPr>
      <w:rPr>
        <w:rFonts w:ascii="Symbol" w:hAnsi="Symbol" w:hint="default"/>
      </w:rPr>
    </w:lvl>
    <w:lvl w:ilvl="1" w:tplc="042D0003">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9" w15:restartNumberingAfterBreak="0">
    <w:nsid w:val="35802CA0"/>
    <w:multiLevelType w:val="multilevel"/>
    <w:tmpl w:val="51F45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43776A4A"/>
    <w:multiLevelType w:val="hybridMultilevel"/>
    <w:tmpl w:val="D250D4D8"/>
    <w:lvl w:ilvl="0" w:tplc="042D0001">
      <w:start w:val="1"/>
      <w:numFmt w:val="bullet"/>
      <w:lvlText w:val=""/>
      <w:lvlJc w:val="left"/>
      <w:pPr>
        <w:ind w:left="720" w:hanging="360"/>
      </w:pPr>
      <w:rPr>
        <w:rFonts w:ascii="Symbol" w:hAnsi="Symbol" w:hint="default"/>
      </w:rPr>
    </w:lvl>
    <w:lvl w:ilvl="1" w:tplc="042D0003">
      <w:start w:val="1"/>
      <w:numFmt w:val="bullet"/>
      <w:lvlText w:val="o"/>
      <w:lvlJc w:val="left"/>
      <w:pPr>
        <w:ind w:left="1440" w:hanging="360"/>
      </w:pPr>
      <w:rPr>
        <w:rFonts w:ascii="Courier New" w:hAnsi="Courier New" w:cs="Courier New" w:hint="default"/>
      </w:rPr>
    </w:lvl>
    <w:lvl w:ilvl="2" w:tplc="042D0005">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12" w15:restartNumberingAfterBreak="0">
    <w:nsid w:val="4AE57931"/>
    <w:multiLevelType w:val="multilevel"/>
    <w:tmpl w:val="338A9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DFA0AC9"/>
    <w:multiLevelType w:val="multilevel"/>
    <w:tmpl w:val="DEB083E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A713D6"/>
    <w:multiLevelType w:val="hybridMultilevel"/>
    <w:tmpl w:val="6F50AF96"/>
    <w:lvl w:ilvl="0" w:tplc="042D0001">
      <w:start w:val="1"/>
      <w:numFmt w:val="bullet"/>
      <w:lvlText w:val=""/>
      <w:lvlJc w:val="left"/>
      <w:pPr>
        <w:ind w:left="720" w:hanging="360"/>
      </w:pPr>
      <w:rPr>
        <w:rFonts w:ascii="Symbol" w:hAnsi="Symbol" w:hint="default"/>
      </w:rPr>
    </w:lvl>
    <w:lvl w:ilvl="1" w:tplc="042D0003" w:tentative="1">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15" w15:restartNumberingAfterBreak="0">
    <w:nsid w:val="6AA87CE2"/>
    <w:multiLevelType w:val="multilevel"/>
    <w:tmpl w:val="80E081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714372AD"/>
    <w:multiLevelType w:val="hybridMultilevel"/>
    <w:tmpl w:val="5628C5EA"/>
    <w:lvl w:ilvl="0" w:tplc="042D0001">
      <w:start w:val="1"/>
      <w:numFmt w:val="bullet"/>
      <w:lvlText w:val=""/>
      <w:lvlJc w:val="left"/>
      <w:pPr>
        <w:ind w:left="720" w:hanging="360"/>
      </w:pPr>
      <w:rPr>
        <w:rFonts w:ascii="Symbol" w:hAnsi="Symbol" w:hint="default"/>
      </w:rPr>
    </w:lvl>
    <w:lvl w:ilvl="1" w:tplc="042D0003" w:tentative="1">
      <w:start w:val="1"/>
      <w:numFmt w:val="bullet"/>
      <w:lvlText w:val="o"/>
      <w:lvlJc w:val="left"/>
      <w:pPr>
        <w:ind w:left="1440" w:hanging="360"/>
      </w:pPr>
      <w:rPr>
        <w:rFonts w:ascii="Courier New" w:hAnsi="Courier New" w:cs="Courier New" w:hint="default"/>
      </w:rPr>
    </w:lvl>
    <w:lvl w:ilvl="2" w:tplc="042D0005" w:tentative="1">
      <w:start w:val="1"/>
      <w:numFmt w:val="bullet"/>
      <w:lvlText w:val=""/>
      <w:lvlJc w:val="left"/>
      <w:pPr>
        <w:ind w:left="2160" w:hanging="360"/>
      </w:pPr>
      <w:rPr>
        <w:rFonts w:ascii="Wingdings" w:hAnsi="Wingdings" w:hint="default"/>
      </w:rPr>
    </w:lvl>
    <w:lvl w:ilvl="3" w:tplc="042D0001" w:tentative="1">
      <w:start w:val="1"/>
      <w:numFmt w:val="bullet"/>
      <w:lvlText w:val=""/>
      <w:lvlJc w:val="left"/>
      <w:pPr>
        <w:ind w:left="2880" w:hanging="360"/>
      </w:pPr>
      <w:rPr>
        <w:rFonts w:ascii="Symbol" w:hAnsi="Symbol" w:hint="default"/>
      </w:rPr>
    </w:lvl>
    <w:lvl w:ilvl="4" w:tplc="042D0003" w:tentative="1">
      <w:start w:val="1"/>
      <w:numFmt w:val="bullet"/>
      <w:lvlText w:val="o"/>
      <w:lvlJc w:val="left"/>
      <w:pPr>
        <w:ind w:left="3600" w:hanging="360"/>
      </w:pPr>
      <w:rPr>
        <w:rFonts w:ascii="Courier New" w:hAnsi="Courier New" w:cs="Courier New" w:hint="default"/>
      </w:rPr>
    </w:lvl>
    <w:lvl w:ilvl="5" w:tplc="042D0005" w:tentative="1">
      <w:start w:val="1"/>
      <w:numFmt w:val="bullet"/>
      <w:lvlText w:val=""/>
      <w:lvlJc w:val="left"/>
      <w:pPr>
        <w:ind w:left="4320" w:hanging="360"/>
      </w:pPr>
      <w:rPr>
        <w:rFonts w:ascii="Wingdings" w:hAnsi="Wingdings" w:hint="default"/>
      </w:rPr>
    </w:lvl>
    <w:lvl w:ilvl="6" w:tplc="042D0001" w:tentative="1">
      <w:start w:val="1"/>
      <w:numFmt w:val="bullet"/>
      <w:lvlText w:val=""/>
      <w:lvlJc w:val="left"/>
      <w:pPr>
        <w:ind w:left="5040" w:hanging="360"/>
      </w:pPr>
      <w:rPr>
        <w:rFonts w:ascii="Symbol" w:hAnsi="Symbol" w:hint="default"/>
      </w:rPr>
    </w:lvl>
    <w:lvl w:ilvl="7" w:tplc="042D0003" w:tentative="1">
      <w:start w:val="1"/>
      <w:numFmt w:val="bullet"/>
      <w:lvlText w:val="o"/>
      <w:lvlJc w:val="left"/>
      <w:pPr>
        <w:ind w:left="5760" w:hanging="360"/>
      </w:pPr>
      <w:rPr>
        <w:rFonts w:ascii="Courier New" w:hAnsi="Courier New" w:cs="Courier New" w:hint="default"/>
      </w:rPr>
    </w:lvl>
    <w:lvl w:ilvl="8" w:tplc="042D0005" w:tentative="1">
      <w:start w:val="1"/>
      <w:numFmt w:val="bullet"/>
      <w:lvlText w:val=""/>
      <w:lvlJc w:val="left"/>
      <w:pPr>
        <w:ind w:left="6480" w:hanging="360"/>
      </w:pPr>
      <w:rPr>
        <w:rFonts w:ascii="Wingdings" w:hAnsi="Wingdings" w:hint="default"/>
      </w:rPr>
    </w:lvl>
  </w:abstractNum>
  <w:abstractNum w:abstractNumId="17" w15:restartNumberingAfterBreak="0">
    <w:nsid w:val="7DFF73D3"/>
    <w:multiLevelType w:val="multilevel"/>
    <w:tmpl w:val="5A90BD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10"/>
  </w:num>
  <w:num w:numId="8">
    <w:abstractNumId w:val="13"/>
  </w:num>
  <w:num w:numId="9">
    <w:abstractNumId w:val="11"/>
  </w:num>
  <w:num w:numId="10">
    <w:abstractNumId w:val="12"/>
  </w:num>
  <w:num w:numId="11">
    <w:abstractNumId w:val="9"/>
  </w:num>
  <w:num w:numId="12">
    <w:abstractNumId w:val="15"/>
  </w:num>
  <w:num w:numId="13">
    <w:abstractNumId w:val="14"/>
  </w:num>
  <w:num w:numId="14">
    <w:abstractNumId w:val="8"/>
  </w:num>
  <w:num w:numId="15">
    <w:abstractNumId w:val="16"/>
  </w:num>
  <w:num w:numId="16">
    <w:abstractNumId w:val="7"/>
  </w:num>
  <w:num w:numId="17">
    <w:abstractNumId w:val="17"/>
  </w:num>
  <w:num w:numId="18">
    <w:abstractNumId w:val="6"/>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6063C"/>
    <w:rsid w:val="00082E79"/>
    <w:rsid w:val="00091B12"/>
    <w:rsid w:val="00093622"/>
    <w:rsid w:val="000A2664"/>
    <w:rsid w:val="000B27C0"/>
    <w:rsid w:val="000C62C9"/>
    <w:rsid w:val="000C6794"/>
    <w:rsid w:val="000C69C1"/>
    <w:rsid w:val="000F0F40"/>
    <w:rsid w:val="000F218A"/>
    <w:rsid w:val="000F32D8"/>
    <w:rsid w:val="00130B8F"/>
    <w:rsid w:val="00132A65"/>
    <w:rsid w:val="001341D1"/>
    <w:rsid w:val="00136F9D"/>
    <w:rsid w:val="001410F8"/>
    <w:rsid w:val="001453EA"/>
    <w:rsid w:val="0015074B"/>
    <w:rsid w:val="00162BE6"/>
    <w:rsid w:val="001850E1"/>
    <w:rsid w:val="001978FA"/>
    <w:rsid w:val="001C16F6"/>
    <w:rsid w:val="001D704D"/>
    <w:rsid w:val="00206017"/>
    <w:rsid w:val="00237303"/>
    <w:rsid w:val="00266AE0"/>
    <w:rsid w:val="0029639D"/>
    <w:rsid w:val="002B13C4"/>
    <w:rsid w:val="002B2B58"/>
    <w:rsid w:val="002B3523"/>
    <w:rsid w:val="002C2419"/>
    <w:rsid w:val="002F2DB3"/>
    <w:rsid w:val="0031604C"/>
    <w:rsid w:val="00326F90"/>
    <w:rsid w:val="003337E1"/>
    <w:rsid w:val="00350B03"/>
    <w:rsid w:val="003834FC"/>
    <w:rsid w:val="003A4CB4"/>
    <w:rsid w:val="003C6E5F"/>
    <w:rsid w:val="003E6CD8"/>
    <w:rsid w:val="004356F1"/>
    <w:rsid w:val="004A3961"/>
    <w:rsid w:val="00501802"/>
    <w:rsid w:val="00513386"/>
    <w:rsid w:val="00514E60"/>
    <w:rsid w:val="00527618"/>
    <w:rsid w:val="00530AAA"/>
    <w:rsid w:val="005B7239"/>
    <w:rsid w:val="005E4B8F"/>
    <w:rsid w:val="00633921"/>
    <w:rsid w:val="0063592F"/>
    <w:rsid w:val="00635F13"/>
    <w:rsid w:val="00655D43"/>
    <w:rsid w:val="00677CB4"/>
    <w:rsid w:val="006A75E6"/>
    <w:rsid w:val="006B5319"/>
    <w:rsid w:val="006F132E"/>
    <w:rsid w:val="006F5C00"/>
    <w:rsid w:val="00721D1A"/>
    <w:rsid w:val="00742573"/>
    <w:rsid w:val="0074504C"/>
    <w:rsid w:val="007757AC"/>
    <w:rsid w:val="00792BAE"/>
    <w:rsid w:val="007A45AD"/>
    <w:rsid w:val="0080202C"/>
    <w:rsid w:val="008154B7"/>
    <w:rsid w:val="00824620"/>
    <w:rsid w:val="008651D1"/>
    <w:rsid w:val="00873731"/>
    <w:rsid w:val="00885DF0"/>
    <w:rsid w:val="008B12EA"/>
    <w:rsid w:val="008B4288"/>
    <w:rsid w:val="008D1705"/>
    <w:rsid w:val="008D356B"/>
    <w:rsid w:val="008E3550"/>
    <w:rsid w:val="008F4B00"/>
    <w:rsid w:val="00970E19"/>
    <w:rsid w:val="00973FEA"/>
    <w:rsid w:val="009872AA"/>
    <w:rsid w:val="009A3940"/>
    <w:rsid w:val="009C4E5F"/>
    <w:rsid w:val="009C5AF5"/>
    <w:rsid w:val="009E7014"/>
    <w:rsid w:val="00A15E57"/>
    <w:rsid w:val="00A43817"/>
    <w:rsid w:val="00A46CBB"/>
    <w:rsid w:val="00A511E6"/>
    <w:rsid w:val="00A91E8B"/>
    <w:rsid w:val="00AA1D8D"/>
    <w:rsid w:val="00AA5415"/>
    <w:rsid w:val="00AC1A24"/>
    <w:rsid w:val="00AC61F8"/>
    <w:rsid w:val="00AD5564"/>
    <w:rsid w:val="00B47730"/>
    <w:rsid w:val="00B9455C"/>
    <w:rsid w:val="00BB4643"/>
    <w:rsid w:val="00BC4248"/>
    <w:rsid w:val="00C21BB1"/>
    <w:rsid w:val="00C24244"/>
    <w:rsid w:val="00C742C7"/>
    <w:rsid w:val="00C847DF"/>
    <w:rsid w:val="00CB0664"/>
    <w:rsid w:val="00D226DF"/>
    <w:rsid w:val="00D3238E"/>
    <w:rsid w:val="00DA739E"/>
    <w:rsid w:val="00DE439B"/>
    <w:rsid w:val="00DF3B80"/>
    <w:rsid w:val="00E05DEB"/>
    <w:rsid w:val="00E11453"/>
    <w:rsid w:val="00E26D75"/>
    <w:rsid w:val="00E447B9"/>
    <w:rsid w:val="00E76665"/>
    <w:rsid w:val="00EA76C5"/>
    <w:rsid w:val="00EE29BF"/>
    <w:rsid w:val="00F14D1C"/>
    <w:rsid w:val="00F27CE2"/>
    <w:rsid w:val="00F411A0"/>
    <w:rsid w:val="00F629F5"/>
    <w:rsid w:val="00F80E03"/>
    <w:rsid w:val="00F91A3C"/>
    <w:rsid w:val="00FA0B43"/>
    <w:rsid w:val="00FA732D"/>
    <w:rsid w:val="00FB0ACF"/>
    <w:rsid w:val="00FB5A8A"/>
    <w:rsid w:val="00FC693F"/>
    <w:rsid w:val="00FD3082"/>
    <w:rsid w:val="00FD5CD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9A5C899"/>
  <w14:defaultImageDpi w14:val="300"/>
  <w15:docId w15:val="{3649ADE8-F2E7-4064-A355-B1A61B4168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a">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Paragrafoarenletra-tipolehenetsia">
    <w:name w:val="Default Paragraph Font"/>
    <w:uiPriority w:val="1"/>
    <w:semiHidden/>
    <w:unhideWhenUsed/>
  </w:style>
  <w:style w:type="table" w:default="1" w:styleId="Taulanormala">
    <w:name w:val="Normal Table"/>
    <w:uiPriority w:val="99"/>
    <w:semiHidden/>
    <w:unhideWhenUsed/>
    <w:tblPr>
      <w:tblInd w:w="0" w:type="dxa"/>
      <w:tblCellMar>
        <w:top w:w="0" w:type="dxa"/>
        <w:left w:w="108" w:type="dxa"/>
        <w:bottom w:w="0" w:type="dxa"/>
        <w:right w:w="108" w:type="dxa"/>
      </w:tblCellMar>
    </w:tblPr>
  </w:style>
  <w:style w:type="numbering" w:default="1" w:styleId="Zerrendarikez">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customStyle="1" w:styleId="GoiburuaKar">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customStyle="1" w:styleId="Orri-oinaKar">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customStyle="1" w:styleId="1izenburuaKar">
    <w:name w:val="1. izenburua Kar"/>
    <w:basedOn w:val="Paragrafoarenletra-tipolehenetsia"/>
    <w:link w:val="1izenburua"/>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2izenburuaKar">
    <w:name w:val="2. izenburua Kar"/>
    <w:basedOn w:val="Paragrafoarenletra-tipolehenetsia"/>
    <w:link w:val="2izenburua"/>
    <w:uiPriority w:val="9"/>
    <w:rsid w:val="00FC693F"/>
    <w:rPr>
      <w:rFonts w:asciiTheme="majorHAnsi" w:eastAsiaTheme="majorEastAsia" w:hAnsiTheme="majorHAnsi" w:cstheme="majorBidi"/>
      <w:b/>
      <w:bCs/>
      <w:color w:val="4F81BD" w:themeColor="accent1"/>
      <w:sz w:val="26"/>
      <w:szCs w:val="26"/>
    </w:rPr>
  </w:style>
  <w:style w:type="character" w:customStyle="1" w:styleId="3izenburuaKar">
    <w:name w:val="3. izenburua Kar"/>
    <w:basedOn w:val="Paragrafoarenletra-tipolehenetsia"/>
    <w:link w:val="3izenburua"/>
    <w:uiPriority w:val="9"/>
    <w:rsid w:val="00FC693F"/>
    <w:rPr>
      <w:rFonts w:asciiTheme="majorHAnsi" w:eastAsiaTheme="majorEastAsia" w:hAnsiTheme="majorHAnsi" w:cstheme="majorBidi"/>
      <w:b/>
      <w:bCs/>
      <w:color w:val="4F81BD" w:themeColor="accent1"/>
    </w:rPr>
  </w:style>
  <w:style w:type="paragraph" w:styleId="Titulua">
    <w:name w:val="Title"/>
    <w:basedOn w:val="Normala"/>
    <w:next w:val="Normala"/>
    <w:link w:val="TituluaK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uluaKar">
    <w:name w:val="Titulua Kar"/>
    <w:basedOn w:val="Paragrafoarenletra-tipolehenetsia"/>
    <w:link w:val="Titulua"/>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AzpitituluaKar">
    <w:name w:val="Azpititulua Kar"/>
    <w:basedOn w:val="Paragrafoarenletra-tipolehenetsia"/>
    <w:link w:val="Azpititulua"/>
    <w:uiPriority w:val="11"/>
    <w:rsid w:val="00FC693F"/>
    <w:rPr>
      <w:rFonts w:asciiTheme="majorHAnsi" w:eastAsiaTheme="majorEastAsia" w:hAnsiTheme="majorHAnsi"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customStyle="1" w:styleId="Gorputz-testuaKar">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customStyle="1" w:styleId="Gorputz-testua2Kar">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customStyle="1" w:styleId="Gorputz-testua3Kar">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krokotestuaKar">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customStyle="1" w:styleId="AipuaKar">
    <w:name w:val="Aipua Kar"/>
    <w:basedOn w:val="Paragrafoarenletra-tipolehenetsia"/>
    <w:link w:val="Aipua"/>
    <w:uiPriority w:val="29"/>
    <w:rsid w:val="00FC693F"/>
    <w:rPr>
      <w:i/>
      <w:iCs/>
      <w:color w:val="000000" w:themeColor="text1"/>
    </w:rPr>
  </w:style>
  <w:style w:type="character" w:customStyle="1" w:styleId="4izenburuaKar">
    <w:name w:val="4. izenburua Kar"/>
    <w:basedOn w:val="Paragrafoarenletra-tipolehenetsia"/>
    <w:link w:val="4izenburua"/>
    <w:uiPriority w:val="9"/>
    <w:semiHidden/>
    <w:rsid w:val="00FC693F"/>
    <w:rPr>
      <w:rFonts w:asciiTheme="majorHAnsi" w:eastAsiaTheme="majorEastAsia" w:hAnsiTheme="majorHAnsi" w:cstheme="majorBidi"/>
      <w:b/>
      <w:bCs/>
      <w:i/>
      <w:iCs/>
      <w:color w:val="4F81BD" w:themeColor="accent1"/>
    </w:rPr>
  </w:style>
  <w:style w:type="character" w:customStyle="1" w:styleId="5izenburuaKar">
    <w:name w:val="5. izenburua Kar"/>
    <w:basedOn w:val="Paragrafoarenletra-tipolehenetsia"/>
    <w:link w:val="5izenburua"/>
    <w:uiPriority w:val="9"/>
    <w:semiHidden/>
    <w:rsid w:val="00FC693F"/>
    <w:rPr>
      <w:rFonts w:asciiTheme="majorHAnsi" w:eastAsiaTheme="majorEastAsia" w:hAnsiTheme="majorHAnsi" w:cstheme="majorBidi"/>
      <w:color w:val="243F60" w:themeColor="accent1" w:themeShade="7F"/>
    </w:rPr>
  </w:style>
  <w:style w:type="character" w:customStyle="1" w:styleId="6izenburuaKar">
    <w:name w:val="6. izenburua Kar"/>
    <w:basedOn w:val="Paragrafoarenletra-tipolehenetsia"/>
    <w:link w:val="6izenburua"/>
    <w:uiPriority w:val="9"/>
    <w:semiHidden/>
    <w:rsid w:val="00FC693F"/>
    <w:rPr>
      <w:rFonts w:asciiTheme="majorHAnsi" w:eastAsiaTheme="majorEastAsia" w:hAnsiTheme="majorHAnsi" w:cstheme="majorBidi"/>
      <w:i/>
      <w:iCs/>
      <w:color w:val="243F60" w:themeColor="accent1" w:themeShade="7F"/>
    </w:rPr>
  </w:style>
  <w:style w:type="character" w:customStyle="1" w:styleId="7izenburuaKar">
    <w:name w:val="7. izenburua Kar"/>
    <w:basedOn w:val="Paragrafoarenletra-tipolehenetsia"/>
    <w:link w:val="7izenburua"/>
    <w:uiPriority w:val="9"/>
    <w:semiHidden/>
    <w:rsid w:val="00FC693F"/>
    <w:rPr>
      <w:rFonts w:asciiTheme="majorHAnsi" w:eastAsiaTheme="majorEastAsia" w:hAnsiTheme="majorHAnsi" w:cstheme="majorBidi"/>
      <w:i/>
      <w:iCs/>
      <w:color w:val="404040" w:themeColor="text1" w:themeTint="BF"/>
    </w:rPr>
  </w:style>
  <w:style w:type="character" w:customStyle="1" w:styleId="8izenburuaKar">
    <w:name w:val="8. izenburua Kar"/>
    <w:basedOn w:val="Paragrafoarenletra-tipolehenetsia"/>
    <w:link w:val="8izenburua"/>
    <w:uiPriority w:val="9"/>
    <w:semiHidden/>
    <w:rsid w:val="00FC693F"/>
    <w:rPr>
      <w:rFonts w:asciiTheme="majorHAnsi" w:eastAsiaTheme="majorEastAsia" w:hAnsiTheme="majorHAnsi" w:cstheme="majorBidi"/>
      <w:color w:val="4F81BD" w:themeColor="accent1"/>
      <w:sz w:val="20"/>
      <w:szCs w:val="20"/>
    </w:rPr>
  </w:style>
  <w:style w:type="character" w:customStyle="1" w:styleId="9izenburuaKar">
    <w:name w:val="9. izenburua Kar"/>
    <w:basedOn w:val="Paragrafoarenletra-tipolehenetsia"/>
    <w:link w:val="9izenburua"/>
    <w:uiPriority w:val="9"/>
    <w:semiHidden/>
    <w:rsid w:val="00FC693F"/>
    <w:rPr>
      <w:rFonts w:asciiTheme="majorHAnsi" w:eastAsiaTheme="majorEastAsia" w:hAnsiTheme="majorHAnsi"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AipamenhandiaKar">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eastAsia="Times New Roman" w:hAnsi="Times New Roman" w:cs="Times New Roman"/>
      <w:sz w:val="24"/>
      <w:szCs w:val="24"/>
      <w:lang w:val="eu-ES" w:eastAsia="eu-ES"/>
    </w:rPr>
  </w:style>
  <w:style w:type="character" w:customStyle="1" w:styleId="citation-299">
    <w:name w:val="citation-299"/>
    <w:basedOn w:val="Paragrafoarenletra-tipolehenetsia"/>
    <w:rsid w:val="000B27C0"/>
  </w:style>
  <w:style w:type="character" w:customStyle="1" w:styleId="citation-298">
    <w:name w:val="citation-298"/>
    <w:basedOn w:val="Paragrafoarenletra-tipolehenetsia"/>
    <w:rsid w:val="000B27C0"/>
  </w:style>
  <w:style w:type="character" w:customStyle="1" w:styleId="citation-297">
    <w:name w:val="citation-297"/>
    <w:basedOn w:val="Paragrafoarenletra-tipolehenetsia"/>
    <w:rsid w:val="000B27C0"/>
  </w:style>
  <w:style w:type="character" w:customStyle="1" w:styleId="citation-296">
    <w:name w:val="citation-296"/>
    <w:basedOn w:val="Paragrafoarenletra-tipolehenetsia"/>
    <w:rsid w:val="000B27C0"/>
  </w:style>
  <w:style w:type="character" w:customStyle="1" w:styleId="citation-295">
    <w:name w:val="citation-295"/>
    <w:basedOn w:val="Paragrafoarenletra-tipolehenetsia"/>
    <w:rsid w:val="000B27C0"/>
  </w:style>
  <w:style w:type="character" w:customStyle="1" w:styleId="citation-294">
    <w:name w:val="citation-294"/>
    <w:basedOn w:val="Paragrafoarenletra-tipolehenetsia"/>
    <w:rsid w:val="000B27C0"/>
  </w:style>
  <w:style w:type="character" w:customStyle="1" w:styleId="citation-293">
    <w:name w:val="citation-293"/>
    <w:basedOn w:val="Paragrafoarenletra-tipolehenetsia"/>
    <w:rsid w:val="000B27C0"/>
  </w:style>
  <w:style w:type="character" w:customStyle="1" w:styleId="citation-292">
    <w:name w:val="citation-292"/>
    <w:basedOn w:val="Paragrafoarenletra-tipolehenetsia"/>
    <w:rsid w:val="000B27C0"/>
  </w:style>
  <w:style w:type="character" w:customStyle="1" w:styleId="citation-291">
    <w:name w:val="citation-291"/>
    <w:basedOn w:val="Paragrafoarenletra-tipolehenetsia"/>
    <w:rsid w:val="000B27C0"/>
  </w:style>
  <w:style w:type="character" w:customStyle="1" w:styleId="citation-290">
    <w:name w:val="citation-290"/>
    <w:basedOn w:val="Paragrafoarenletra-tipolehenetsia"/>
    <w:rsid w:val="000B27C0"/>
  </w:style>
  <w:style w:type="character" w:customStyle="1" w:styleId="citation-289">
    <w:name w:val="citation-289"/>
    <w:basedOn w:val="Paragrafoarenletra-tipolehenetsia"/>
    <w:rsid w:val="000B27C0"/>
  </w:style>
  <w:style w:type="character" w:customStyle="1" w:styleId="citation-288">
    <w:name w:val="citation-288"/>
    <w:basedOn w:val="Paragrafoarenletra-tipolehenetsia"/>
    <w:rsid w:val="000B27C0"/>
  </w:style>
  <w:style w:type="character" w:customStyle="1" w:styleId="citation-287">
    <w:name w:val="citation-287"/>
    <w:basedOn w:val="Paragrafoarenletra-tipolehenetsia"/>
    <w:rsid w:val="000B27C0"/>
  </w:style>
  <w:style w:type="character" w:customStyle="1" w:styleId="citation-286">
    <w:name w:val="citation-286"/>
    <w:basedOn w:val="Paragrafoarenletra-tipolehenetsia"/>
    <w:rsid w:val="000B27C0"/>
  </w:style>
  <w:style w:type="character" w:customStyle="1" w:styleId="citation-285">
    <w:name w:val="citation-285"/>
    <w:basedOn w:val="Paragrafoarenletra-tipolehenetsia"/>
    <w:rsid w:val="000B27C0"/>
  </w:style>
  <w:style w:type="character" w:customStyle="1" w:styleId="citation-284">
    <w:name w:val="citation-284"/>
    <w:basedOn w:val="Paragrafoarenletra-tipolehenetsia"/>
    <w:rsid w:val="000B27C0"/>
  </w:style>
  <w:style w:type="character" w:customStyle="1" w:styleId="citation-283">
    <w:name w:val="citation-283"/>
    <w:basedOn w:val="Paragrafoarenletra-tipolehenetsia"/>
    <w:rsid w:val="000B27C0"/>
  </w:style>
  <w:style w:type="character" w:customStyle="1" w:styleId="citation-282">
    <w:name w:val="citation-282"/>
    <w:basedOn w:val="Paragrafoarenletra-tipolehenetsia"/>
    <w:rsid w:val="000B27C0"/>
  </w:style>
  <w:style w:type="character" w:customStyle="1" w:styleId="citation-281">
    <w:name w:val="citation-281"/>
    <w:basedOn w:val="Paragrafoarenletra-tipolehenetsia"/>
    <w:rsid w:val="000B27C0"/>
  </w:style>
  <w:style w:type="character" w:customStyle="1" w:styleId="citation-280">
    <w:name w:val="citation-280"/>
    <w:basedOn w:val="Paragrafoarenletra-tipolehenetsia"/>
    <w:rsid w:val="000B27C0"/>
  </w:style>
  <w:style w:type="character" w:customStyle="1" w:styleId="citation-279">
    <w:name w:val="citation-279"/>
    <w:basedOn w:val="Paragrafoarenletra-tipolehenetsia"/>
    <w:rsid w:val="000B27C0"/>
  </w:style>
  <w:style w:type="character" w:customStyle="1" w:styleId="citation-278">
    <w:name w:val="citation-278"/>
    <w:basedOn w:val="Paragrafoarenletra-tipolehenetsia"/>
    <w:rsid w:val="000B27C0"/>
  </w:style>
  <w:style w:type="character" w:customStyle="1" w:styleId="citation-277">
    <w:name w:val="citation-277"/>
    <w:basedOn w:val="Paragrafoarenletra-tipolehenetsia"/>
    <w:rsid w:val="000B27C0"/>
  </w:style>
  <w:style w:type="character" w:customStyle="1" w:styleId="citation-276">
    <w:name w:val="citation-276"/>
    <w:basedOn w:val="Paragrafoarenletra-tipolehenetsia"/>
    <w:rsid w:val="000B27C0"/>
  </w:style>
  <w:style w:type="character" w:customStyle="1" w:styleId="citation-275">
    <w:name w:val="citation-275"/>
    <w:basedOn w:val="Paragrafoarenletra-tipolehenetsia"/>
    <w:rsid w:val="000B27C0"/>
  </w:style>
  <w:style w:type="character" w:customStyle="1" w:styleId="citation-274">
    <w:name w:val="citation-274"/>
    <w:basedOn w:val="Paragrafoarenletra-tipolehenetsia"/>
    <w:rsid w:val="000B27C0"/>
  </w:style>
  <w:style w:type="character" w:customStyle="1" w:styleId="citation-273">
    <w:name w:val="citation-273"/>
    <w:basedOn w:val="Paragrafoarenletra-tipolehenetsia"/>
    <w:rsid w:val="000B27C0"/>
  </w:style>
  <w:style w:type="character" w:customStyle="1" w:styleId="citation-272">
    <w:name w:val="citation-272"/>
    <w:basedOn w:val="Paragrafoarenletra-tipolehenetsia"/>
    <w:rsid w:val="000B27C0"/>
  </w:style>
  <w:style w:type="character" w:customStyle="1" w:styleId="citation-271">
    <w:name w:val="citation-271"/>
    <w:basedOn w:val="Paragrafoarenletra-tipolehenetsia"/>
    <w:rsid w:val="000B27C0"/>
  </w:style>
  <w:style w:type="character" w:customStyle="1" w:styleId="citation-270">
    <w:name w:val="citation-270"/>
    <w:basedOn w:val="Paragrafoarenletra-tipolehenetsia"/>
    <w:rsid w:val="000B27C0"/>
  </w:style>
  <w:style w:type="character" w:customStyle="1" w:styleId="citation-269">
    <w:name w:val="citation-269"/>
    <w:basedOn w:val="Paragrafoarenletra-tipolehenetsia"/>
    <w:rsid w:val="000B27C0"/>
  </w:style>
  <w:style w:type="character" w:customStyle="1" w:styleId="citation-268">
    <w:name w:val="citation-268"/>
    <w:basedOn w:val="Paragrafoarenletra-tipolehenetsia"/>
    <w:rsid w:val="000B27C0"/>
  </w:style>
  <w:style w:type="character" w:customStyle="1" w:styleId="citation-267">
    <w:name w:val="citation-267"/>
    <w:basedOn w:val="Paragrafoarenletra-tipolehenetsia"/>
    <w:rsid w:val="000B27C0"/>
  </w:style>
  <w:style w:type="character" w:customStyle="1" w:styleId="citation-266">
    <w:name w:val="citation-266"/>
    <w:basedOn w:val="Paragrafoarenletra-tipolehenetsia"/>
    <w:rsid w:val="000B27C0"/>
  </w:style>
  <w:style w:type="character" w:customStyle="1" w:styleId="citation-265">
    <w:name w:val="citation-265"/>
    <w:basedOn w:val="Paragrafoarenletra-tipolehenetsia"/>
    <w:rsid w:val="000B27C0"/>
  </w:style>
  <w:style w:type="character" w:customStyle="1" w:styleId="citation-264">
    <w:name w:val="citation-264"/>
    <w:basedOn w:val="Paragrafoarenletra-tipolehenetsia"/>
    <w:rsid w:val="000B27C0"/>
  </w:style>
  <w:style w:type="character" w:customStyle="1" w:styleId="citation-263">
    <w:name w:val="citation-263"/>
    <w:basedOn w:val="Paragrafoarenletra-tipolehenetsia"/>
    <w:rsid w:val="000B27C0"/>
  </w:style>
  <w:style w:type="character" w:customStyle="1" w:styleId="citation-262">
    <w:name w:val="citation-262"/>
    <w:basedOn w:val="Paragrafoarenletra-tipolehenetsia"/>
    <w:rsid w:val="000B27C0"/>
  </w:style>
  <w:style w:type="character" w:customStyle="1" w:styleId="citation-261">
    <w:name w:val="citation-261"/>
    <w:basedOn w:val="Paragrafoarenletra-tipolehenetsia"/>
    <w:rsid w:val="000B27C0"/>
  </w:style>
  <w:style w:type="character" w:customStyle="1" w:styleId="citation-260">
    <w:name w:val="citation-260"/>
    <w:basedOn w:val="Paragrafoarenletra-tipolehenetsia"/>
    <w:rsid w:val="000B27C0"/>
  </w:style>
  <w:style w:type="character" w:customStyle="1" w:styleId="citation-259">
    <w:name w:val="citation-259"/>
    <w:basedOn w:val="Paragrafoarenletra-tipolehenetsia"/>
    <w:rsid w:val="000B27C0"/>
  </w:style>
  <w:style w:type="character" w:customStyle="1" w:styleId="citation-258">
    <w:name w:val="citation-258"/>
    <w:basedOn w:val="Paragrafoarenletra-tipolehenetsia"/>
    <w:rsid w:val="000B27C0"/>
  </w:style>
  <w:style w:type="character" w:customStyle="1" w:styleId="citation-257">
    <w:name w:val="citation-257"/>
    <w:basedOn w:val="Paragrafoarenletra-tipolehenetsia"/>
    <w:rsid w:val="000B27C0"/>
  </w:style>
  <w:style w:type="character" w:customStyle="1" w:styleId="citation-256">
    <w:name w:val="citation-256"/>
    <w:basedOn w:val="Paragrafoarenletra-tipolehenetsia"/>
    <w:rsid w:val="000B27C0"/>
  </w:style>
  <w:style w:type="character" w:customStyle="1" w:styleId="citation-255">
    <w:name w:val="citation-255"/>
    <w:basedOn w:val="Paragrafoarenletra-tipolehenetsia"/>
    <w:rsid w:val="000B27C0"/>
  </w:style>
  <w:style w:type="character" w:customStyle="1" w:styleId="citation-254">
    <w:name w:val="citation-254"/>
    <w:basedOn w:val="Paragrafoarenletra-tipolehenetsia"/>
    <w:rsid w:val="000B27C0"/>
  </w:style>
  <w:style w:type="character" w:customStyle="1" w:styleId="citation-253">
    <w:name w:val="citation-253"/>
    <w:basedOn w:val="Paragrafoarenletra-tipolehenetsia"/>
    <w:rsid w:val="000B27C0"/>
  </w:style>
  <w:style w:type="character" w:customStyle="1" w:styleId="citation-252">
    <w:name w:val="citation-252"/>
    <w:basedOn w:val="Paragrafoarenletra-tipolehenetsia"/>
    <w:rsid w:val="000B27C0"/>
  </w:style>
  <w:style w:type="character" w:customStyle="1" w:styleId="citation-251">
    <w:name w:val="citation-251"/>
    <w:basedOn w:val="Paragrafoarenletra-tipolehenetsia"/>
    <w:rsid w:val="000B27C0"/>
  </w:style>
  <w:style w:type="character" w:customStyle="1" w:styleId="citation-250">
    <w:name w:val="citation-250"/>
    <w:basedOn w:val="Paragrafoarenletra-tipolehenetsia"/>
    <w:rsid w:val="000B27C0"/>
  </w:style>
  <w:style w:type="character" w:customStyle="1" w:styleId="citation-249">
    <w:name w:val="citation-249"/>
    <w:basedOn w:val="Paragrafoarenletra-tipolehenetsia"/>
    <w:rsid w:val="000B27C0"/>
  </w:style>
  <w:style w:type="character" w:customStyle="1" w:styleId="citation-248">
    <w:name w:val="citation-248"/>
    <w:basedOn w:val="Paragrafoarenletra-tipolehenetsia"/>
    <w:rsid w:val="000B27C0"/>
  </w:style>
  <w:style w:type="character" w:customStyle="1" w:styleId="citation-247">
    <w:name w:val="citation-247"/>
    <w:basedOn w:val="Paragrafoarenletra-tipolehenetsia"/>
    <w:rsid w:val="000B27C0"/>
  </w:style>
  <w:style w:type="character" w:customStyle="1" w:styleId="citation-246">
    <w:name w:val="citation-246"/>
    <w:basedOn w:val="Paragrafoarenletra-tipolehenetsia"/>
    <w:rsid w:val="000B27C0"/>
  </w:style>
  <w:style w:type="character" w:customStyle="1" w:styleId="citation-245">
    <w:name w:val="citation-245"/>
    <w:basedOn w:val="Paragrafoarenletra-tipolehenetsia"/>
    <w:rsid w:val="000B27C0"/>
  </w:style>
  <w:style w:type="character" w:customStyle="1" w:styleId="citation-197">
    <w:name w:val="citation-197"/>
    <w:basedOn w:val="Paragrafoarenletra-tipolehenetsia"/>
    <w:rsid w:val="00C742C7"/>
  </w:style>
  <w:style w:type="character" w:customStyle="1" w:styleId="citation-196">
    <w:name w:val="citation-196"/>
    <w:basedOn w:val="Paragrafoarenletra-tipolehenetsia"/>
    <w:rsid w:val="00C742C7"/>
  </w:style>
  <w:style w:type="character" w:customStyle="1" w:styleId="citation-195">
    <w:name w:val="citation-195"/>
    <w:basedOn w:val="Paragrafoarenletra-tipolehenetsia"/>
    <w:rsid w:val="00C742C7"/>
  </w:style>
  <w:style w:type="character" w:customStyle="1" w:styleId="citation-194">
    <w:name w:val="citation-194"/>
    <w:basedOn w:val="Paragrafoarenletra-tipolehenetsia"/>
    <w:rsid w:val="00C742C7"/>
  </w:style>
  <w:style w:type="character" w:customStyle="1" w:styleId="citation-193">
    <w:name w:val="citation-193"/>
    <w:basedOn w:val="Paragrafoarenletra-tipolehenetsia"/>
    <w:rsid w:val="00C742C7"/>
  </w:style>
  <w:style w:type="character" w:customStyle="1" w:styleId="citation-192">
    <w:name w:val="citation-192"/>
    <w:basedOn w:val="Paragrafoarenletra-tipolehenetsia"/>
    <w:rsid w:val="00C742C7"/>
  </w:style>
  <w:style w:type="character" w:customStyle="1" w:styleId="citation-191">
    <w:name w:val="citation-191"/>
    <w:basedOn w:val="Paragrafoarenletra-tipolehenetsia"/>
    <w:rsid w:val="00C742C7"/>
  </w:style>
  <w:style w:type="character" w:customStyle="1" w:styleId="citation-190">
    <w:name w:val="citation-190"/>
    <w:basedOn w:val="Paragrafoarenletra-tipolehenetsia"/>
    <w:rsid w:val="00C742C7"/>
  </w:style>
  <w:style w:type="character" w:customStyle="1" w:styleId="citation-189">
    <w:name w:val="citation-189"/>
    <w:basedOn w:val="Paragrafoarenletra-tipolehenetsia"/>
    <w:rsid w:val="00C742C7"/>
  </w:style>
  <w:style w:type="character" w:customStyle="1" w:styleId="citation-188">
    <w:name w:val="citation-188"/>
    <w:basedOn w:val="Paragrafoarenletra-tipolehenetsia"/>
    <w:rsid w:val="00C742C7"/>
  </w:style>
  <w:style w:type="character" w:customStyle="1" w:styleId="citation-187">
    <w:name w:val="citation-187"/>
    <w:basedOn w:val="Paragrafoarenletra-tipolehenetsia"/>
    <w:rsid w:val="00C742C7"/>
  </w:style>
  <w:style w:type="character" w:customStyle="1" w:styleId="citation-186">
    <w:name w:val="citation-186"/>
    <w:basedOn w:val="Paragrafoarenletra-tipolehenetsia"/>
    <w:rsid w:val="00C742C7"/>
  </w:style>
  <w:style w:type="character" w:customStyle="1" w:styleId="citation-185">
    <w:name w:val="citation-185"/>
    <w:basedOn w:val="Paragrafoarenletra-tipolehenetsia"/>
    <w:rsid w:val="00C742C7"/>
  </w:style>
  <w:style w:type="character" w:customStyle="1" w:styleId="citation-184">
    <w:name w:val="citation-184"/>
    <w:basedOn w:val="Paragrafoarenletra-tipolehenetsia"/>
    <w:rsid w:val="00C742C7"/>
  </w:style>
  <w:style w:type="character" w:customStyle="1" w:styleId="citation-183">
    <w:name w:val="citation-183"/>
    <w:basedOn w:val="Paragrafoarenletra-tipolehenetsia"/>
    <w:rsid w:val="00C742C7"/>
  </w:style>
  <w:style w:type="character" w:customStyle="1" w:styleId="citation-182">
    <w:name w:val="citation-182"/>
    <w:basedOn w:val="Paragrafoarenletra-tipolehenetsia"/>
    <w:rsid w:val="00C742C7"/>
  </w:style>
  <w:style w:type="character" w:customStyle="1" w:styleId="citation-181">
    <w:name w:val="citation-181"/>
    <w:basedOn w:val="Paragrafoarenletra-tipolehenetsia"/>
    <w:rsid w:val="00C742C7"/>
  </w:style>
  <w:style w:type="character" w:customStyle="1" w:styleId="citation-180">
    <w:name w:val="citation-180"/>
    <w:basedOn w:val="Paragrafoarenletra-tipolehenetsia"/>
    <w:rsid w:val="00C742C7"/>
  </w:style>
  <w:style w:type="character" w:customStyle="1" w:styleId="citation-179">
    <w:name w:val="citation-179"/>
    <w:basedOn w:val="Paragrafoarenletra-tipolehenetsia"/>
    <w:rsid w:val="00C742C7"/>
  </w:style>
  <w:style w:type="character" w:customStyle="1" w:styleId="citation-178">
    <w:name w:val="citation-178"/>
    <w:basedOn w:val="Paragrafoarenletra-tipolehenetsia"/>
    <w:rsid w:val="00C742C7"/>
  </w:style>
  <w:style w:type="character" w:customStyle="1" w:styleId="citation-177">
    <w:name w:val="citation-177"/>
    <w:basedOn w:val="Paragrafoarenletra-tipolehenetsia"/>
    <w:rsid w:val="00C742C7"/>
  </w:style>
  <w:style w:type="character" w:customStyle="1" w:styleId="citation-176">
    <w:name w:val="citation-176"/>
    <w:basedOn w:val="Paragrafoarenletra-tipolehenetsia"/>
    <w:rsid w:val="00C742C7"/>
  </w:style>
  <w:style w:type="character" w:customStyle="1" w:styleId="citation-175">
    <w:name w:val="citation-175"/>
    <w:basedOn w:val="Paragrafoarenletra-tipolehenetsia"/>
    <w:rsid w:val="00C742C7"/>
  </w:style>
  <w:style w:type="character" w:customStyle="1" w:styleId="citation-174">
    <w:name w:val="citation-174"/>
    <w:basedOn w:val="Paragrafoarenletra-tipolehenetsia"/>
    <w:rsid w:val="00C742C7"/>
  </w:style>
  <w:style w:type="character" w:customStyle="1" w:styleId="citation-173">
    <w:name w:val="citation-173"/>
    <w:basedOn w:val="Paragrafoarenletra-tipolehenetsia"/>
    <w:rsid w:val="00C742C7"/>
  </w:style>
  <w:style w:type="character" w:customStyle="1" w:styleId="citation-172">
    <w:name w:val="citation-172"/>
    <w:basedOn w:val="Paragrafoarenletra-tipolehenetsia"/>
    <w:rsid w:val="00C742C7"/>
  </w:style>
  <w:style w:type="character" w:customStyle="1" w:styleId="citation-171">
    <w:name w:val="citation-171"/>
    <w:basedOn w:val="Paragrafoarenletra-tipolehenetsia"/>
    <w:rsid w:val="00C742C7"/>
  </w:style>
  <w:style w:type="character" w:customStyle="1" w:styleId="citation-170">
    <w:name w:val="citation-170"/>
    <w:basedOn w:val="Paragrafoarenletra-tipolehenetsia"/>
    <w:rsid w:val="00C742C7"/>
  </w:style>
  <w:style w:type="character" w:customStyle="1" w:styleId="citation-169">
    <w:name w:val="citation-169"/>
    <w:basedOn w:val="Paragrafoarenletra-tipolehenetsia"/>
    <w:rsid w:val="00C742C7"/>
  </w:style>
  <w:style w:type="character" w:customStyle="1" w:styleId="citation-168">
    <w:name w:val="citation-168"/>
    <w:basedOn w:val="Paragrafoarenletra-tipolehenetsia"/>
    <w:rsid w:val="00C742C7"/>
  </w:style>
  <w:style w:type="character" w:customStyle="1" w:styleId="citation-167">
    <w:name w:val="citation-167"/>
    <w:basedOn w:val="Paragrafoarenletra-tipolehenetsia"/>
    <w:rsid w:val="00C742C7"/>
  </w:style>
  <w:style w:type="character" w:customStyle="1" w:styleId="citation-166">
    <w:name w:val="citation-166"/>
    <w:basedOn w:val="Paragrafoarenletra-tipolehenetsia"/>
    <w:rsid w:val="00C742C7"/>
  </w:style>
  <w:style w:type="character" w:customStyle="1" w:styleId="citation-165">
    <w:name w:val="citation-165"/>
    <w:basedOn w:val="Paragrafoarenletra-tipolehenetsia"/>
    <w:rsid w:val="00C742C7"/>
  </w:style>
  <w:style w:type="character" w:customStyle="1" w:styleId="citation-164">
    <w:name w:val="citation-164"/>
    <w:basedOn w:val="Paragrafoarenletra-tipolehenetsia"/>
    <w:rsid w:val="00C742C7"/>
  </w:style>
  <w:style w:type="character" w:customStyle="1" w:styleId="citation-163">
    <w:name w:val="citation-163"/>
    <w:basedOn w:val="Paragrafoarenletra-tipolehenetsia"/>
    <w:rsid w:val="00C742C7"/>
  </w:style>
  <w:style w:type="character" w:customStyle="1" w:styleId="citation-162">
    <w:name w:val="citation-162"/>
    <w:basedOn w:val="Paragrafoarenletra-tipolehenetsia"/>
    <w:rsid w:val="00C742C7"/>
  </w:style>
  <w:style w:type="character" w:customStyle="1" w:styleId="citation-161">
    <w:name w:val="citation-161"/>
    <w:basedOn w:val="Paragrafoarenletra-tipolehenetsia"/>
    <w:rsid w:val="00C742C7"/>
  </w:style>
  <w:style w:type="character" w:customStyle="1" w:styleId="citation-160">
    <w:name w:val="citation-160"/>
    <w:basedOn w:val="Paragrafoarenletra-tipolehenetsia"/>
    <w:rsid w:val="00C742C7"/>
  </w:style>
  <w:style w:type="character" w:customStyle="1" w:styleId="citation-159">
    <w:name w:val="citation-159"/>
    <w:basedOn w:val="Paragrafoarenletra-tipolehenetsia"/>
    <w:rsid w:val="00C742C7"/>
  </w:style>
  <w:style w:type="character" w:customStyle="1" w:styleId="citation-158">
    <w:name w:val="citation-158"/>
    <w:basedOn w:val="Paragrafoarenletra-tipolehenetsia"/>
    <w:rsid w:val="00C742C7"/>
  </w:style>
  <w:style w:type="character" w:customStyle="1" w:styleId="citation-157">
    <w:name w:val="citation-157"/>
    <w:basedOn w:val="Paragrafoarenletra-tipolehenetsia"/>
    <w:rsid w:val="00C742C7"/>
  </w:style>
  <w:style w:type="character" w:customStyle="1" w:styleId="citation-156">
    <w:name w:val="citation-156"/>
    <w:basedOn w:val="Paragrafoarenletra-tipolehenetsia"/>
    <w:rsid w:val="00C742C7"/>
  </w:style>
  <w:style w:type="character" w:customStyle="1" w:styleId="citation-155">
    <w:name w:val="citation-155"/>
    <w:basedOn w:val="Paragrafoarenletra-tipolehenetsia"/>
    <w:rsid w:val="00C742C7"/>
  </w:style>
  <w:style w:type="character" w:customStyle="1" w:styleId="citation-154">
    <w:name w:val="citation-154"/>
    <w:basedOn w:val="Paragrafoarenletra-tipolehenetsia"/>
    <w:rsid w:val="00C742C7"/>
  </w:style>
  <w:style w:type="character" w:customStyle="1" w:styleId="citation-153">
    <w:name w:val="citation-153"/>
    <w:basedOn w:val="Paragrafoarenletra-tipolehenetsia"/>
    <w:rsid w:val="00C742C7"/>
  </w:style>
  <w:style w:type="character" w:customStyle="1" w:styleId="citation-152">
    <w:name w:val="citation-152"/>
    <w:basedOn w:val="Paragrafoarenletra-tipolehenetsia"/>
    <w:rsid w:val="00C742C7"/>
  </w:style>
  <w:style w:type="character" w:customStyle="1" w:styleId="citation-151">
    <w:name w:val="citation-151"/>
    <w:basedOn w:val="Paragrafoarenletra-tipolehenetsia"/>
    <w:rsid w:val="00C742C7"/>
  </w:style>
  <w:style w:type="character" w:customStyle="1" w:styleId="citation-150">
    <w:name w:val="citation-150"/>
    <w:basedOn w:val="Paragrafoarenletra-tipolehenetsia"/>
    <w:rsid w:val="00C742C7"/>
  </w:style>
  <w:style w:type="character" w:customStyle="1" w:styleId="citation-149">
    <w:name w:val="citation-149"/>
    <w:basedOn w:val="Paragrafoarenletra-tipolehenetsia"/>
    <w:rsid w:val="00C742C7"/>
  </w:style>
  <w:style w:type="character" w:customStyle="1" w:styleId="citation-148">
    <w:name w:val="citation-148"/>
    <w:basedOn w:val="Paragrafoarenletra-tipolehenetsia"/>
    <w:rsid w:val="00C742C7"/>
  </w:style>
  <w:style w:type="character" w:customStyle="1" w:styleId="citation-147">
    <w:name w:val="citation-147"/>
    <w:basedOn w:val="Paragrafoarenletra-tipolehenetsia"/>
    <w:rsid w:val="00C742C7"/>
  </w:style>
  <w:style w:type="character" w:customStyle="1" w:styleId="citation-146">
    <w:name w:val="citation-146"/>
    <w:basedOn w:val="Paragrafoarenletra-tipolehenetsia"/>
    <w:rsid w:val="00C742C7"/>
  </w:style>
  <w:style w:type="character" w:customStyle="1" w:styleId="citation-145">
    <w:name w:val="citation-145"/>
    <w:basedOn w:val="Paragrafoarenletra-tipolehenetsia"/>
    <w:rsid w:val="00C742C7"/>
  </w:style>
  <w:style w:type="character" w:customStyle="1" w:styleId="citation-144">
    <w:name w:val="citation-144"/>
    <w:basedOn w:val="Paragrafoarenletra-tipolehenetsia"/>
    <w:rsid w:val="00C742C7"/>
  </w:style>
  <w:style w:type="character" w:customStyle="1" w:styleId="citation-143">
    <w:name w:val="citation-143"/>
    <w:basedOn w:val="Paragrafoarenletra-tipolehenetsia"/>
    <w:rsid w:val="00C742C7"/>
  </w:style>
  <w:style w:type="character" w:customStyle="1" w:styleId="citation-142">
    <w:name w:val="citation-142"/>
    <w:basedOn w:val="Paragrafoarenletra-tipolehenetsia"/>
    <w:rsid w:val="00C742C7"/>
  </w:style>
  <w:style w:type="character" w:customStyle="1" w:styleId="citation-141">
    <w:name w:val="citation-141"/>
    <w:basedOn w:val="Paragrafoarenletra-tipolehenetsia"/>
    <w:rsid w:val="00C742C7"/>
  </w:style>
  <w:style w:type="character" w:customStyle="1" w:styleId="citation-140">
    <w:name w:val="citation-140"/>
    <w:basedOn w:val="Paragrafoarenletra-tipolehenetsia"/>
    <w:rsid w:val="00C742C7"/>
  </w:style>
  <w:style w:type="character" w:customStyle="1" w:styleId="citation-139">
    <w:name w:val="citation-139"/>
    <w:basedOn w:val="Paragrafoarenletra-tipolehenetsia"/>
    <w:rsid w:val="00C742C7"/>
  </w:style>
  <w:style w:type="character" w:customStyle="1" w:styleId="citation-138">
    <w:name w:val="citation-138"/>
    <w:basedOn w:val="Paragrafoarenletra-tipolehenetsia"/>
    <w:rsid w:val="00C742C7"/>
  </w:style>
  <w:style w:type="character" w:customStyle="1" w:styleId="citation-137">
    <w:name w:val="citation-137"/>
    <w:basedOn w:val="Paragrafoarenletra-tipolehenetsia"/>
    <w:rsid w:val="00C742C7"/>
  </w:style>
  <w:style w:type="character" w:customStyle="1" w:styleId="citation-136">
    <w:name w:val="citation-136"/>
    <w:basedOn w:val="Paragrafoarenletra-tipolehenetsia"/>
    <w:rsid w:val="00C742C7"/>
  </w:style>
  <w:style w:type="character" w:customStyle="1" w:styleId="citation-135">
    <w:name w:val="citation-135"/>
    <w:basedOn w:val="Paragrafoarenletra-tipolehenetsia"/>
    <w:rsid w:val="00C742C7"/>
  </w:style>
  <w:style w:type="character" w:customStyle="1" w:styleId="citation-134">
    <w:name w:val="citation-134"/>
    <w:basedOn w:val="Paragrafoarenletra-tipolehenetsia"/>
    <w:rsid w:val="00C742C7"/>
  </w:style>
  <w:style w:type="character" w:customStyle="1" w:styleId="citation-133">
    <w:name w:val="citation-133"/>
    <w:basedOn w:val="Paragrafoarenletra-tipolehenetsia"/>
    <w:rsid w:val="00C742C7"/>
  </w:style>
  <w:style w:type="character" w:customStyle="1" w:styleId="citation-132">
    <w:name w:val="citation-132"/>
    <w:basedOn w:val="Paragrafoarenletra-tipolehenetsia"/>
    <w:rsid w:val="00C742C7"/>
  </w:style>
  <w:style w:type="character" w:customStyle="1" w:styleId="citation-833">
    <w:name w:val="citation-833"/>
    <w:basedOn w:val="Paragrafoarenletra-tipolehenetsia"/>
    <w:rsid w:val="00C742C7"/>
  </w:style>
  <w:style w:type="character" w:customStyle="1" w:styleId="citation-832">
    <w:name w:val="citation-832"/>
    <w:basedOn w:val="Paragrafoarenletra-tipolehenetsia"/>
    <w:rsid w:val="00C742C7"/>
  </w:style>
  <w:style w:type="character" w:customStyle="1" w:styleId="citation-831">
    <w:name w:val="citation-831"/>
    <w:basedOn w:val="Paragrafoarenletra-tipolehenetsia"/>
    <w:rsid w:val="00C742C7"/>
  </w:style>
  <w:style w:type="character" w:customStyle="1" w:styleId="citation-830">
    <w:name w:val="citation-830"/>
    <w:basedOn w:val="Paragrafoarenletra-tipolehenetsia"/>
    <w:rsid w:val="00C742C7"/>
  </w:style>
  <w:style w:type="character" w:customStyle="1" w:styleId="citation-829">
    <w:name w:val="citation-829"/>
    <w:basedOn w:val="Paragrafoarenletra-tipolehenetsia"/>
    <w:rsid w:val="00C742C7"/>
  </w:style>
  <w:style w:type="character" w:customStyle="1" w:styleId="citation-828">
    <w:name w:val="citation-828"/>
    <w:basedOn w:val="Paragrafoarenletra-tipolehenetsia"/>
    <w:rsid w:val="00C742C7"/>
  </w:style>
  <w:style w:type="character" w:customStyle="1" w:styleId="citation-827">
    <w:name w:val="citation-827"/>
    <w:basedOn w:val="Paragrafoarenletra-tipolehenetsia"/>
    <w:rsid w:val="00C742C7"/>
  </w:style>
  <w:style w:type="character" w:customStyle="1" w:styleId="citation-826">
    <w:name w:val="citation-826"/>
    <w:basedOn w:val="Paragrafoarenletra-tipolehenetsia"/>
    <w:rsid w:val="00C742C7"/>
  </w:style>
  <w:style w:type="character" w:customStyle="1" w:styleId="citation-825">
    <w:name w:val="citation-825"/>
    <w:basedOn w:val="Paragrafoarenletra-tipolehenetsia"/>
    <w:rsid w:val="00C742C7"/>
  </w:style>
  <w:style w:type="character" w:customStyle="1" w:styleId="citation-824">
    <w:name w:val="citation-824"/>
    <w:basedOn w:val="Paragrafoarenletra-tipolehenetsia"/>
    <w:rsid w:val="00C742C7"/>
  </w:style>
  <w:style w:type="character" w:customStyle="1" w:styleId="citation-823">
    <w:name w:val="citation-823"/>
    <w:basedOn w:val="Paragrafoarenletra-tipolehenetsia"/>
    <w:rsid w:val="00C742C7"/>
  </w:style>
  <w:style w:type="character" w:customStyle="1" w:styleId="citation-822">
    <w:name w:val="citation-822"/>
    <w:basedOn w:val="Paragrafoarenletra-tipolehenetsia"/>
    <w:rsid w:val="00C742C7"/>
  </w:style>
  <w:style w:type="character" w:customStyle="1" w:styleId="citation-821">
    <w:name w:val="citation-821"/>
    <w:basedOn w:val="Paragrafoarenletra-tipolehenetsia"/>
    <w:rsid w:val="00C742C7"/>
  </w:style>
  <w:style w:type="character" w:customStyle="1" w:styleId="citation-820">
    <w:name w:val="citation-820"/>
    <w:basedOn w:val="Paragrafoarenletra-tipolehenetsia"/>
    <w:rsid w:val="00C742C7"/>
  </w:style>
  <w:style w:type="character" w:customStyle="1" w:styleId="citation-819">
    <w:name w:val="citation-819"/>
    <w:basedOn w:val="Paragrafoarenletra-tipolehenetsia"/>
    <w:rsid w:val="00C742C7"/>
  </w:style>
  <w:style w:type="character" w:customStyle="1" w:styleId="citation-818">
    <w:name w:val="citation-818"/>
    <w:basedOn w:val="Paragrafoarenletra-tipolehenetsia"/>
    <w:rsid w:val="00C742C7"/>
  </w:style>
  <w:style w:type="character" w:customStyle="1" w:styleId="citation-817">
    <w:name w:val="citation-817"/>
    <w:basedOn w:val="Paragrafoarenletra-tipolehenetsia"/>
    <w:rsid w:val="00C742C7"/>
  </w:style>
  <w:style w:type="character" w:customStyle="1" w:styleId="citation-816">
    <w:name w:val="citation-816"/>
    <w:basedOn w:val="Paragrafoarenletra-tipolehenetsia"/>
    <w:rsid w:val="00C742C7"/>
  </w:style>
  <w:style w:type="character" w:customStyle="1" w:styleId="citation-815">
    <w:name w:val="citation-815"/>
    <w:basedOn w:val="Paragrafoarenletra-tipolehenetsia"/>
    <w:rsid w:val="00C742C7"/>
  </w:style>
  <w:style w:type="character" w:customStyle="1" w:styleId="citation-814">
    <w:name w:val="citation-814"/>
    <w:basedOn w:val="Paragrafoarenletra-tipolehenetsia"/>
    <w:rsid w:val="00C742C7"/>
  </w:style>
  <w:style w:type="character" w:customStyle="1" w:styleId="citation-813">
    <w:name w:val="citation-813"/>
    <w:basedOn w:val="Paragrafoarenletra-tipolehenetsia"/>
    <w:rsid w:val="00C742C7"/>
  </w:style>
  <w:style w:type="character" w:customStyle="1" w:styleId="citation-812">
    <w:name w:val="citation-812"/>
    <w:basedOn w:val="Paragrafoarenletra-tipolehenetsia"/>
    <w:rsid w:val="00C742C7"/>
  </w:style>
  <w:style w:type="character" w:customStyle="1" w:styleId="citation-811">
    <w:name w:val="citation-811"/>
    <w:basedOn w:val="Paragrafoarenletra-tipolehenetsia"/>
    <w:rsid w:val="00C742C7"/>
  </w:style>
  <w:style w:type="character" w:customStyle="1" w:styleId="citation-810">
    <w:name w:val="citation-810"/>
    <w:basedOn w:val="Paragrafoarenletra-tipolehenetsia"/>
    <w:rsid w:val="00C742C7"/>
  </w:style>
  <w:style w:type="character" w:customStyle="1" w:styleId="citation-809">
    <w:name w:val="citation-809"/>
    <w:basedOn w:val="Paragrafoarenletra-tipolehenetsia"/>
    <w:rsid w:val="00C742C7"/>
  </w:style>
  <w:style w:type="character" w:customStyle="1" w:styleId="citation-808">
    <w:name w:val="citation-808"/>
    <w:basedOn w:val="Paragrafoarenletra-tipolehenetsia"/>
    <w:rsid w:val="00C742C7"/>
  </w:style>
  <w:style w:type="character" w:customStyle="1" w:styleId="citation-807">
    <w:name w:val="citation-807"/>
    <w:basedOn w:val="Paragrafoarenletra-tipolehenetsia"/>
    <w:rsid w:val="00C742C7"/>
  </w:style>
  <w:style w:type="character" w:customStyle="1" w:styleId="citation-806">
    <w:name w:val="citation-806"/>
    <w:basedOn w:val="Paragrafoarenletra-tipolehenetsia"/>
    <w:rsid w:val="00C742C7"/>
  </w:style>
  <w:style w:type="character" w:customStyle="1" w:styleId="citation-805">
    <w:name w:val="citation-805"/>
    <w:basedOn w:val="Paragrafoarenletra-tipolehenetsia"/>
    <w:rsid w:val="00C742C7"/>
  </w:style>
  <w:style w:type="character" w:customStyle="1" w:styleId="citation-804">
    <w:name w:val="citation-804"/>
    <w:basedOn w:val="Paragrafoarenletra-tipolehenetsia"/>
    <w:rsid w:val="00C742C7"/>
  </w:style>
  <w:style w:type="character" w:customStyle="1" w:styleId="citation-803">
    <w:name w:val="citation-803"/>
    <w:basedOn w:val="Paragrafoarenletra-tipolehenetsia"/>
    <w:rsid w:val="00C742C7"/>
  </w:style>
  <w:style w:type="character" w:customStyle="1" w:styleId="citation-802">
    <w:name w:val="citation-802"/>
    <w:basedOn w:val="Paragrafoarenletra-tipolehenetsia"/>
    <w:rsid w:val="00C742C7"/>
  </w:style>
  <w:style w:type="character" w:customStyle="1" w:styleId="citation-801">
    <w:name w:val="citation-801"/>
    <w:basedOn w:val="Paragrafoarenletra-tipolehenetsia"/>
    <w:rsid w:val="00C742C7"/>
  </w:style>
  <w:style w:type="character" w:customStyle="1" w:styleId="citation-800">
    <w:name w:val="citation-800"/>
    <w:basedOn w:val="Paragrafoarenletra-tipolehenetsia"/>
    <w:rsid w:val="00C742C7"/>
  </w:style>
  <w:style w:type="character" w:customStyle="1" w:styleId="citation-799">
    <w:name w:val="citation-799"/>
    <w:basedOn w:val="Paragrafoarenletra-tipolehenetsia"/>
    <w:rsid w:val="00C742C7"/>
  </w:style>
  <w:style w:type="character" w:customStyle="1" w:styleId="citation-798">
    <w:name w:val="citation-798"/>
    <w:basedOn w:val="Paragrafoarenletra-tipolehenetsia"/>
    <w:rsid w:val="00C742C7"/>
  </w:style>
  <w:style w:type="character" w:customStyle="1" w:styleId="citation-797">
    <w:name w:val="citation-797"/>
    <w:basedOn w:val="Paragrafoarenletra-tipolehenetsia"/>
    <w:rsid w:val="00C742C7"/>
  </w:style>
  <w:style w:type="character" w:customStyle="1" w:styleId="citation-796">
    <w:name w:val="citation-796"/>
    <w:basedOn w:val="Paragrafoarenletra-tipolehenetsia"/>
    <w:rsid w:val="00C742C7"/>
  </w:style>
  <w:style w:type="character" w:customStyle="1" w:styleId="citation-795">
    <w:name w:val="citation-795"/>
    <w:basedOn w:val="Paragrafoarenletra-tipolehenetsia"/>
    <w:rsid w:val="00C742C7"/>
  </w:style>
  <w:style w:type="character" w:customStyle="1" w:styleId="citation-794">
    <w:name w:val="citation-794"/>
    <w:basedOn w:val="Paragrafoarenletra-tipolehenetsia"/>
    <w:rsid w:val="00C742C7"/>
  </w:style>
  <w:style w:type="character" w:customStyle="1" w:styleId="citation-793">
    <w:name w:val="citation-793"/>
    <w:basedOn w:val="Paragrafoarenletra-tipolehenetsia"/>
    <w:rsid w:val="00C742C7"/>
  </w:style>
  <w:style w:type="character" w:customStyle="1" w:styleId="citation-792">
    <w:name w:val="citation-792"/>
    <w:basedOn w:val="Paragrafoarenletra-tipolehenetsia"/>
    <w:rsid w:val="00C742C7"/>
  </w:style>
  <w:style w:type="character" w:customStyle="1" w:styleId="citation-791">
    <w:name w:val="citation-791"/>
    <w:basedOn w:val="Paragrafoarenletra-tipolehenetsia"/>
    <w:rsid w:val="00C742C7"/>
  </w:style>
  <w:style w:type="character" w:customStyle="1" w:styleId="citation-790">
    <w:name w:val="citation-790"/>
    <w:basedOn w:val="Paragrafoarenletra-tipolehenetsia"/>
    <w:rsid w:val="00C742C7"/>
  </w:style>
  <w:style w:type="character" w:customStyle="1" w:styleId="citation-789">
    <w:name w:val="citation-789"/>
    <w:basedOn w:val="Paragrafoarenletra-tipolehenetsia"/>
    <w:rsid w:val="00C742C7"/>
  </w:style>
  <w:style w:type="character" w:customStyle="1" w:styleId="citation-788">
    <w:name w:val="citation-788"/>
    <w:basedOn w:val="Paragrafoarenletra-tipolehenetsia"/>
    <w:rsid w:val="00C742C7"/>
  </w:style>
  <w:style w:type="character" w:customStyle="1" w:styleId="citation-787">
    <w:name w:val="citation-787"/>
    <w:basedOn w:val="Paragrafoarenletra-tipolehenetsia"/>
    <w:rsid w:val="00C742C7"/>
  </w:style>
  <w:style w:type="character" w:customStyle="1" w:styleId="citation-786">
    <w:name w:val="citation-786"/>
    <w:basedOn w:val="Paragrafoarenletra-tipolehenetsia"/>
    <w:rsid w:val="00C742C7"/>
  </w:style>
  <w:style w:type="character" w:customStyle="1" w:styleId="citation-785">
    <w:name w:val="citation-785"/>
    <w:basedOn w:val="Paragrafoarenletra-tipolehenetsia"/>
    <w:rsid w:val="00C742C7"/>
  </w:style>
  <w:style w:type="character" w:customStyle="1" w:styleId="citation-784">
    <w:name w:val="citation-784"/>
    <w:basedOn w:val="Paragrafoarenletra-tipolehenetsia"/>
    <w:rsid w:val="00C742C7"/>
  </w:style>
  <w:style w:type="character" w:customStyle="1" w:styleId="citation-783">
    <w:name w:val="citation-783"/>
    <w:basedOn w:val="Paragrafoarenletra-tipolehenetsia"/>
    <w:rsid w:val="00C742C7"/>
  </w:style>
  <w:style w:type="character" w:customStyle="1" w:styleId="citation-782">
    <w:name w:val="citation-782"/>
    <w:basedOn w:val="Paragrafoarenletra-tipolehenetsia"/>
    <w:rsid w:val="00C742C7"/>
  </w:style>
  <w:style w:type="character" w:customStyle="1" w:styleId="citation-781">
    <w:name w:val="citation-781"/>
    <w:basedOn w:val="Paragrafoarenletra-tipolehenetsia"/>
    <w:rsid w:val="00C742C7"/>
  </w:style>
  <w:style w:type="character" w:customStyle="1" w:styleId="citation-780">
    <w:name w:val="citation-780"/>
    <w:basedOn w:val="Paragrafoarenletra-tipolehenetsia"/>
    <w:rsid w:val="00C742C7"/>
  </w:style>
  <w:style w:type="character" w:customStyle="1" w:styleId="citation-779">
    <w:name w:val="citation-779"/>
    <w:basedOn w:val="Paragrafoarenletra-tipolehenetsia"/>
    <w:rsid w:val="00C742C7"/>
  </w:style>
  <w:style w:type="character" w:customStyle="1" w:styleId="citation-778">
    <w:name w:val="citation-778"/>
    <w:basedOn w:val="Paragrafoarenletra-tipolehenetsia"/>
    <w:rsid w:val="00C742C7"/>
  </w:style>
  <w:style w:type="character" w:customStyle="1" w:styleId="citation-777">
    <w:name w:val="citation-777"/>
    <w:basedOn w:val="Paragrafoarenletra-tipolehenetsia"/>
    <w:rsid w:val="00C742C7"/>
  </w:style>
  <w:style w:type="character" w:customStyle="1" w:styleId="citation-776">
    <w:name w:val="citation-776"/>
    <w:basedOn w:val="Paragrafoarenletra-tipolehenetsia"/>
    <w:rsid w:val="00C742C7"/>
  </w:style>
  <w:style w:type="character" w:customStyle="1" w:styleId="citation-775">
    <w:name w:val="citation-775"/>
    <w:basedOn w:val="Paragrafoarenletra-tipolehenetsia"/>
    <w:rsid w:val="00C742C7"/>
  </w:style>
  <w:style w:type="character" w:customStyle="1" w:styleId="citation-774">
    <w:name w:val="citation-774"/>
    <w:basedOn w:val="Paragrafoarenletra-tipolehenetsia"/>
    <w:rsid w:val="00C742C7"/>
  </w:style>
  <w:style w:type="character" w:customStyle="1" w:styleId="citation-773">
    <w:name w:val="citation-773"/>
    <w:basedOn w:val="Paragrafoarenletra-tipolehenetsia"/>
    <w:rsid w:val="00C742C7"/>
  </w:style>
  <w:style w:type="character" w:customStyle="1" w:styleId="citation-772">
    <w:name w:val="citation-772"/>
    <w:basedOn w:val="Paragrafoarenletra-tipolehenetsia"/>
    <w:rsid w:val="00C742C7"/>
  </w:style>
  <w:style w:type="character" w:customStyle="1" w:styleId="citation-771">
    <w:name w:val="citation-771"/>
    <w:basedOn w:val="Paragrafoarenletra-tipolehenetsia"/>
    <w:rsid w:val="00C742C7"/>
  </w:style>
  <w:style w:type="character" w:customStyle="1" w:styleId="citation-770">
    <w:name w:val="citation-770"/>
    <w:basedOn w:val="Paragrafoarenletra-tipolehenetsia"/>
    <w:rsid w:val="00C742C7"/>
  </w:style>
  <w:style w:type="character" w:customStyle="1" w:styleId="citation-769">
    <w:name w:val="citation-769"/>
    <w:basedOn w:val="Paragrafoarenletra-tipolehenetsia"/>
    <w:rsid w:val="00C742C7"/>
  </w:style>
  <w:style w:type="character" w:customStyle="1" w:styleId="citation-768">
    <w:name w:val="citation-768"/>
    <w:basedOn w:val="Paragrafoarenletra-tipolehenetsia"/>
    <w:rsid w:val="00C742C7"/>
  </w:style>
  <w:style w:type="character" w:customStyle="1" w:styleId="citation-767">
    <w:name w:val="citation-767"/>
    <w:basedOn w:val="Paragrafoarenletra-tipolehenetsia"/>
    <w:rsid w:val="00C742C7"/>
  </w:style>
  <w:style w:type="character" w:customStyle="1" w:styleId="citation-766">
    <w:name w:val="citation-766"/>
    <w:basedOn w:val="Paragrafoarenletra-tipolehenetsia"/>
    <w:rsid w:val="00C742C7"/>
  </w:style>
  <w:style w:type="character" w:customStyle="1" w:styleId="citation-765">
    <w:name w:val="citation-765"/>
    <w:basedOn w:val="Paragrafoarenletra-tipolehenetsia"/>
    <w:rsid w:val="00C742C7"/>
  </w:style>
  <w:style w:type="character" w:customStyle="1" w:styleId="citation-764">
    <w:name w:val="citation-764"/>
    <w:basedOn w:val="Paragrafoarenletra-tipolehenetsia"/>
    <w:rsid w:val="00C742C7"/>
  </w:style>
  <w:style w:type="character" w:customStyle="1" w:styleId="citation-763">
    <w:name w:val="citation-763"/>
    <w:basedOn w:val="Paragrafoarenletra-tipolehenetsia"/>
    <w:rsid w:val="00C742C7"/>
  </w:style>
  <w:style w:type="character" w:customStyle="1" w:styleId="citation-762">
    <w:name w:val="citation-762"/>
    <w:basedOn w:val="Paragrafoarenletra-tipolehenetsia"/>
    <w:rsid w:val="00C742C7"/>
  </w:style>
  <w:style w:type="character" w:customStyle="1" w:styleId="citation-761">
    <w:name w:val="citation-761"/>
    <w:basedOn w:val="Paragrafoarenletra-tipolehenetsia"/>
    <w:rsid w:val="00C742C7"/>
  </w:style>
  <w:style w:type="character" w:customStyle="1" w:styleId="citation-760">
    <w:name w:val="citation-760"/>
    <w:basedOn w:val="Paragrafoarenletra-tipolehenetsia"/>
    <w:rsid w:val="00C742C7"/>
  </w:style>
  <w:style w:type="character" w:customStyle="1" w:styleId="citation-759">
    <w:name w:val="citation-759"/>
    <w:basedOn w:val="Paragrafoarenletra-tipolehenetsia"/>
    <w:rsid w:val="00C742C7"/>
  </w:style>
  <w:style w:type="character" w:customStyle="1" w:styleId="citation-758">
    <w:name w:val="citation-758"/>
    <w:basedOn w:val="Paragrafoarenletra-tipolehenetsia"/>
    <w:rsid w:val="00C742C7"/>
  </w:style>
  <w:style w:type="character" w:customStyle="1" w:styleId="citation-757">
    <w:name w:val="citation-757"/>
    <w:basedOn w:val="Paragrafoarenletra-tipolehenetsia"/>
    <w:rsid w:val="00C742C7"/>
  </w:style>
  <w:style w:type="character" w:customStyle="1" w:styleId="citation-756">
    <w:name w:val="citation-756"/>
    <w:basedOn w:val="Paragrafoarenletra-tipolehenetsia"/>
    <w:rsid w:val="00C742C7"/>
  </w:style>
  <w:style w:type="character" w:customStyle="1" w:styleId="citation-755">
    <w:name w:val="citation-755"/>
    <w:basedOn w:val="Paragrafoarenletra-tipolehenetsia"/>
    <w:rsid w:val="00C742C7"/>
  </w:style>
  <w:style w:type="character" w:customStyle="1" w:styleId="citation-754">
    <w:name w:val="citation-754"/>
    <w:basedOn w:val="Paragrafoarenletra-tipolehenetsia"/>
    <w:rsid w:val="00C742C7"/>
  </w:style>
  <w:style w:type="character" w:customStyle="1" w:styleId="citation-753">
    <w:name w:val="citation-753"/>
    <w:basedOn w:val="Paragrafoarenletra-tipolehenetsia"/>
    <w:rsid w:val="00C742C7"/>
  </w:style>
  <w:style w:type="character" w:customStyle="1" w:styleId="citation-752">
    <w:name w:val="citation-752"/>
    <w:basedOn w:val="Paragrafoarenletra-tipolehenetsia"/>
    <w:rsid w:val="00C742C7"/>
  </w:style>
  <w:style w:type="character" w:customStyle="1" w:styleId="citation-751">
    <w:name w:val="citation-751"/>
    <w:basedOn w:val="Paragrafoarenletra-tipolehenetsia"/>
    <w:rsid w:val="00C742C7"/>
  </w:style>
  <w:style w:type="character" w:customStyle="1" w:styleId="citation-750">
    <w:name w:val="citation-750"/>
    <w:basedOn w:val="Paragrafoarenletra-tipolehenetsia"/>
    <w:rsid w:val="00C742C7"/>
  </w:style>
  <w:style w:type="character" w:customStyle="1" w:styleId="citation-749">
    <w:name w:val="citation-749"/>
    <w:basedOn w:val="Paragrafoarenletra-tipolehenetsia"/>
    <w:rsid w:val="00C742C7"/>
  </w:style>
  <w:style w:type="character" w:customStyle="1" w:styleId="citation-748">
    <w:name w:val="citation-748"/>
    <w:basedOn w:val="Paragrafoarenletra-tipolehenetsia"/>
    <w:rsid w:val="00C742C7"/>
  </w:style>
  <w:style w:type="character" w:customStyle="1" w:styleId="citation-747">
    <w:name w:val="citation-747"/>
    <w:basedOn w:val="Paragrafoarenletra-tipolehenetsia"/>
    <w:rsid w:val="00C742C7"/>
  </w:style>
  <w:style w:type="character" w:customStyle="1" w:styleId="citation-746">
    <w:name w:val="citation-746"/>
    <w:basedOn w:val="Paragrafoarenletra-tipolehenetsia"/>
    <w:rsid w:val="00C742C7"/>
  </w:style>
  <w:style w:type="character" w:customStyle="1" w:styleId="citation-745">
    <w:name w:val="citation-745"/>
    <w:basedOn w:val="Paragrafoarenletra-tipolehenetsia"/>
    <w:rsid w:val="00C742C7"/>
  </w:style>
  <w:style w:type="character" w:customStyle="1" w:styleId="citation-744">
    <w:name w:val="citation-744"/>
    <w:basedOn w:val="Paragrafoarenletra-tipolehenetsia"/>
    <w:rsid w:val="00C742C7"/>
  </w:style>
  <w:style w:type="character" w:customStyle="1" w:styleId="citation-743">
    <w:name w:val="citation-743"/>
    <w:basedOn w:val="Paragrafoarenletra-tipolehenetsia"/>
    <w:rsid w:val="00C742C7"/>
  </w:style>
  <w:style w:type="character" w:customStyle="1" w:styleId="citation-742">
    <w:name w:val="citation-742"/>
    <w:basedOn w:val="Paragrafoarenletra-tipolehenetsia"/>
    <w:rsid w:val="00C742C7"/>
  </w:style>
  <w:style w:type="character" w:customStyle="1" w:styleId="citation-741">
    <w:name w:val="citation-741"/>
    <w:basedOn w:val="Paragrafoarenletra-tipolehenetsia"/>
    <w:rsid w:val="00C742C7"/>
  </w:style>
  <w:style w:type="character" w:customStyle="1" w:styleId="citation-740">
    <w:name w:val="citation-740"/>
    <w:basedOn w:val="Paragrafoarenletra-tipolehenetsia"/>
    <w:rsid w:val="00C742C7"/>
  </w:style>
  <w:style w:type="character" w:customStyle="1" w:styleId="citation-739">
    <w:name w:val="citation-739"/>
    <w:basedOn w:val="Paragrafoarenletra-tipolehenetsia"/>
    <w:rsid w:val="00C742C7"/>
  </w:style>
  <w:style w:type="character" w:customStyle="1" w:styleId="citation-738">
    <w:name w:val="citation-738"/>
    <w:basedOn w:val="Paragrafoarenletra-tipolehenetsia"/>
    <w:rsid w:val="00C742C7"/>
  </w:style>
  <w:style w:type="character" w:customStyle="1" w:styleId="citation-737">
    <w:name w:val="citation-737"/>
    <w:basedOn w:val="Paragrafoarenletra-tipolehenetsia"/>
    <w:rsid w:val="00C742C7"/>
  </w:style>
  <w:style w:type="character" w:customStyle="1" w:styleId="citation-736">
    <w:name w:val="citation-736"/>
    <w:basedOn w:val="Paragrafoarenletra-tipolehenetsia"/>
    <w:rsid w:val="00C742C7"/>
  </w:style>
  <w:style w:type="character" w:customStyle="1" w:styleId="citation-735">
    <w:name w:val="citation-735"/>
    <w:basedOn w:val="Paragrafoarenletra-tipolehenetsia"/>
    <w:rsid w:val="00C742C7"/>
  </w:style>
  <w:style w:type="character" w:customStyle="1" w:styleId="citation-734">
    <w:name w:val="citation-734"/>
    <w:basedOn w:val="Paragrafoarenletra-tipolehenetsia"/>
    <w:rsid w:val="00C742C7"/>
  </w:style>
  <w:style w:type="character" w:customStyle="1" w:styleId="citation-733">
    <w:name w:val="citation-733"/>
    <w:basedOn w:val="Paragrafoarenletra-tipolehenetsia"/>
    <w:rsid w:val="00C742C7"/>
  </w:style>
  <w:style w:type="character" w:customStyle="1" w:styleId="citation-732">
    <w:name w:val="citation-732"/>
    <w:basedOn w:val="Paragrafoarenletra-tipolehenetsia"/>
    <w:rsid w:val="00C742C7"/>
  </w:style>
  <w:style w:type="character" w:customStyle="1" w:styleId="citation-731">
    <w:name w:val="citation-731"/>
    <w:basedOn w:val="Paragrafoarenletra-tipolehenetsia"/>
    <w:rsid w:val="00C742C7"/>
  </w:style>
  <w:style w:type="character" w:customStyle="1" w:styleId="citation-730">
    <w:name w:val="citation-730"/>
    <w:basedOn w:val="Paragrafoarenletra-tipolehenetsia"/>
    <w:rsid w:val="00C742C7"/>
  </w:style>
  <w:style w:type="character" w:customStyle="1" w:styleId="citation-729">
    <w:name w:val="citation-729"/>
    <w:basedOn w:val="Paragrafoarenletra-tipolehenetsia"/>
    <w:rsid w:val="00C742C7"/>
  </w:style>
  <w:style w:type="character" w:customStyle="1" w:styleId="citation-728">
    <w:name w:val="citation-728"/>
    <w:basedOn w:val="Paragrafoarenletra-tipolehenetsia"/>
    <w:rsid w:val="00C742C7"/>
  </w:style>
  <w:style w:type="character" w:customStyle="1" w:styleId="citation-727">
    <w:name w:val="citation-727"/>
    <w:basedOn w:val="Paragrafoarenletra-tipolehenetsia"/>
    <w:rsid w:val="00C742C7"/>
  </w:style>
  <w:style w:type="character" w:customStyle="1" w:styleId="citation-726">
    <w:name w:val="citation-726"/>
    <w:basedOn w:val="Paragrafoarenletra-tipolehenetsia"/>
    <w:rsid w:val="00C742C7"/>
  </w:style>
  <w:style w:type="character" w:customStyle="1" w:styleId="citation-725">
    <w:name w:val="citation-725"/>
    <w:basedOn w:val="Paragrafoarenletra-tipolehenetsia"/>
    <w:rsid w:val="00C742C7"/>
  </w:style>
  <w:style w:type="character" w:customStyle="1" w:styleId="citation-724">
    <w:name w:val="citation-724"/>
    <w:basedOn w:val="Paragrafoarenletra-tipolehenetsia"/>
    <w:rsid w:val="00C742C7"/>
  </w:style>
  <w:style w:type="character" w:customStyle="1" w:styleId="citation-723">
    <w:name w:val="citation-723"/>
    <w:basedOn w:val="Paragrafoarenletra-tipolehenetsia"/>
    <w:rsid w:val="00C742C7"/>
  </w:style>
  <w:style w:type="character" w:customStyle="1" w:styleId="citation-722">
    <w:name w:val="citation-722"/>
    <w:basedOn w:val="Paragrafoarenletra-tipolehenetsia"/>
    <w:rsid w:val="00C742C7"/>
  </w:style>
  <w:style w:type="character" w:customStyle="1" w:styleId="citation-721">
    <w:name w:val="citation-721"/>
    <w:basedOn w:val="Paragrafoarenletra-tipolehenetsia"/>
    <w:rsid w:val="00C742C7"/>
  </w:style>
  <w:style w:type="character" w:customStyle="1" w:styleId="citation-720">
    <w:name w:val="citation-720"/>
    <w:basedOn w:val="Paragrafoarenletra-tipolehenetsia"/>
    <w:rsid w:val="00C742C7"/>
  </w:style>
  <w:style w:type="character" w:customStyle="1" w:styleId="citation-719">
    <w:name w:val="citation-719"/>
    <w:basedOn w:val="Paragrafoarenletra-tipolehenetsia"/>
    <w:rsid w:val="00C742C7"/>
  </w:style>
  <w:style w:type="character" w:customStyle="1" w:styleId="citation-718">
    <w:name w:val="citation-718"/>
    <w:basedOn w:val="Paragrafoarenletra-tipolehenetsia"/>
    <w:rsid w:val="00C742C7"/>
  </w:style>
  <w:style w:type="character" w:customStyle="1" w:styleId="citation-717">
    <w:name w:val="citation-717"/>
    <w:basedOn w:val="Paragrafoarenletra-tipolehenetsia"/>
    <w:rsid w:val="00C742C7"/>
  </w:style>
  <w:style w:type="character" w:customStyle="1" w:styleId="citation-716">
    <w:name w:val="citation-716"/>
    <w:basedOn w:val="Paragrafoarenletra-tipolehenetsia"/>
    <w:rsid w:val="00C742C7"/>
  </w:style>
  <w:style w:type="character" w:customStyle="1" w:styleId="citation-715">
    <w:name w:val="citation-715"/>
    <w:basedOn w:val="Paragrafoarenletra-tipolehenetsia"/>
    <w:rsid w:val="00C742C7"/>
  </w:style>
  <w:style w:type="character" w:customStyle="1" w:styleId="citation-714">
    <w:name w:val="citation-714"/>
    <w:basedOn w:val="Paragrafoarenletra-tipolehenetsia"/>
    <w:rsid w:val="00C742C7"/>
  </w:style>
  <w:style w:type="character" w:customStyle="1" w:styleId="citation-713">
    <w:name w:val="citation-713"/>
    <w:basedOn w:val="Paragrafoarenletra-tipolehenetsia"/>
    <w:rsid w:val="00C742C7"/>
  </w:style>
  <w:style w:type="character" w:customStyle="1" w:styleId="citation-712">
    <w:name w:val="citation-712"/>
    <w:basedOn w:val="Paragrafoarenletra-tipolehenetsia"/>
    <w:rsid w:val="00C742C7"/>
  </w:style>
  <w:style w:type="character" w:customStyle="1" w:styleId="citation-711">
    <w:name w:val="citation-711"/>
    <w:basedOn w:val="Paragrafoarenletra-tipolehenetsia"/>
    <w:rsid w:val="00C742C7"/>
  </w:style>
  <w:style w:type="character" w:customStyle="1" w:styleId="citation-710">
    <w:name w:val="citation-710"/>
    <w:basedOn w:val="Paragrafoarenletra-tipolehenetsia"/>
    <w:rsid w:val="00C742C7"/>
  </w:style>
  <w:style w:type="character" w:customStyle="1" w:styleId="citation-709">
    <w:name w:val="citation-709"/>
    <w:basedOn w:val="Paragrafoarenletra-tipolehenetsia"/>
    <w:rsid w:val="00C742C7"/>
  </w:style>
  <w:style w:type="character" w:customStyle="1" w:styleId="citation-708">
    <w:name w:val="citation-708"/>
    <w:basedOn w:val="Paragrafoarenletra-tipolehenetsia"/>
    <w:rsid w:val="00C742C7"/>
  </w:style>
  <w:style w:type="character" w:customStyle="1" w:styleId="citation-707">
    <w:name w:val="citation-707"/>
    <w:basedOn w:val="Paragrafoarenletra-tipolehenetsia"/>
    <w:rsid w:val="00C742C7"/>
  </w:style>
  <w:style w:type="character" w:customStyle="1" w:styleId="citation-706">
    <w:name w:val="citation-706"/>
    <w:basedOn w:val="Paragrafoarenletra-tipolehenetsia"/>
    <w:rsid w:val="00C742C7"/>
  </w:style>
  <w:style w:type="character" w:customStyle="1" w:styleId="citation-705">
    <w:name w:val="citation-705"/>
    <w:basedOn w:val="Paragrafoarenletra-tipolehenetsia"/>
    <w:rsid w:val="00C742C7"/>
  </w:style>
  <w:style w:type="character" w:customStyle="1" w:styleId="citation-704">
    <w:name w:val="citation-704"/>
    <w:basedOn w:val="Paragrafoarenletra-tipolehenetsia"/>
    <w:rsid w:val="00C742C7"/>
  </w:style>
  <w:style w:type="character" w:customStyle="1" w:styleId="citation-703">
    <w:name w:val="citation-703"/>
    <w:basedOn w:val="Paragrafoarenletra-tipolehenetsia"/>
    <w:rsid w:val="00C742C7"/>
  </w:style>
  <w:style w:type="character" w:customStyle="1" w:styleId="citation-702">
    <w:name w:val="citation-702"/>
    <w:basedOn w:val="Paragrafoarenletra-tipolehenetsia"/>
    <w:rsid w:val="00C742C7"/>
  </w:style>
  <w:style w:type="character" w:customStyle="1" w:styleId="citation-701">
    <w:name w:val="citation-701"/>
    <w:basedOn w:val="Paragrafoarenletra-tipolehenetsia"/>
    <w:rsid w:val="00C742C7"/>
  </w:style>
  <w:style w:type="character" w:customStyle="1" w:styleId="citation-700">
    <w:name w:val="citation-700"/>
    <w:basedOn w:val="Paragrafoarenletra-tipolehenetsia"/>
    <w:rsid w:val="00C742C7"/>
  </w:style>
  <w:style w:type="character" w:customStyle="1" w:styleId="citation-699">
    <w:name w:val="citation-699"/>
    <w:basedOn w:val="Paragrafoarenletra-tipolehenetsia"/>
    <w:rsid w:val="00C742C7"/>
  </w:style>
  <w:style w:type="character" w:customStyle="1" w:styleId="citation-698">
    <w:name w:val="citation-698"/>
    <w:basedOn w:val="Paragrafoarenletra-tipolehenetsia"/>
    <w:rsid w:val="00C742C7"/>
  </w:style>
  <w:style w:type="character" w:customStyle="1" w:styleId="citation-697">
    <w:name w:val="citation-697"/>
    <w:basedOn w:val="Paragrafoarenletra-tipolehenetsia"/>
    <w:rsid w:val="00C742C7"/>
  </w:style>
  <w:style w:type="character" w:customStyle="1" w:styleId="citation-696">
    <w:name w:val="citation-696"/>
    <w:basedOn w:val="Paragrafoarenletra-tipolehenetsia"/>
    <w:rsid w:val="00C742C7"/>
  </w:style>
  <w:style w:type="character" w:customStyle="1" w:styleId="citation-695">
    <w:name w:val="citation-695"/>
    <w:basedOn w:val="Paragrafoarenletra-tipolehenetsia"/>
    <w:rsid w:val="00C742C7"/>
  </w:style>
  <w:style w:type="character" w:customStyle="1" w:styleId="citation-694">
    <w:name w:val="citation-694"/>
    <w:basedOn w:val="Paragrafoarenletra-tipolehenetsia"/>
    <w:rsid w:val="00C742C7"/>
  </w:style>
  <w:style w:type="character" w:customStyle="1" w:styleId="citation-693">
    <w:name w:val="citation-693"/>
    <w:basedOn w:val="Paragrafoarenletra-tipolehenetsia"/>
    <w:rsid w:val="00C742C7"/>
  </w:style>
  <w:style w:type="character" w:customStyle="1" w:styleId="citation-692">
    <w:name w:val="citation-692"/>
    <w:basedOn w:val="Paragrafoarenletra-tipolehenetsia"/>
    <w:rsid w:val="00C742C7"/>
  </w:style>
  <w:style w:type="character" w:customStyle="1" w:styleId="citation-691">
    <w:name w:val="citation-691"/>
    <w:basedOn w:val="Paragrafoarenletra-tipolehenetsia"/>
    <w:rsid w:val="00C742C7"/>
  </w:style>
  <w:style w:type="character" w:customStyle="1" w:styleId="TarterikezKar">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customStyle="1" w:styleId="whitespace-normal">
    <w:name w:val="whitespace-normal"/>
    <w:basedOn w:val="Normala"/>
    <w:rsid w:val="001850E1"/>
    <w:pPr>
      <w:spacing w:before="100" w:beforeAutospacing="1" w:after="100" w:afterAutospacing="1" w:line="240" w:lineRule="auto"/>
    </w:pPr>
    <w:rPr>
      <w:rFonts w:ascii="Times New Roman" w:eastAsia="Times New Roman" w:hAnsi="Times New Roman" w:cs="Times New Roman"/>
      <w:sz w:val="24"/>
      <w:szCs w:val="24"/>
      <w:lang w:val="eu-ES" w:eastAsia="eu-ES"/>
    </w:rPr>
  </w:style>
  <w:style w:type="paragraph" w:customStyle="1" w:styleId="textogeneral">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eastAsia="Times New Roman" w:hAnsi="Verdana"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3641085">
      <w:bodyDiv w:val="1"/>
      <w:marLeft w:val="0"/>
      <w:marRight w:val="0"/>
      <w:marTop w:val="0"/>
      <w:marBottom w:val="0"/>
      <w:divBdr>
        <w:top w:val="none" w:sz="0" w:space="0" w:color="auto"/>
        <w:left w:val="none" w:sz="0" w:space="0" w:color="auto"/>
        <w:bottom w:val="none" w:sz="0" w:space="0" w:color="auto"/>
        <w:right w:val="none" w:sz="0" w:space="0" w:color="auto"/>
      </w:divBdr>
      <w:divsChild>
        <w:div w:id="1280844215">
          <w:marLeft w:val="-225"/>
          <w:marRight w:val="-225"/>
          <w:marTop w:val="0"/>
          <w:marBottom w:val="0"/>
          <w:divBdr>
            <w:top w:val="none" w:sz="0" w:space="0" w:color="auto"/>
            <w:left w:val="none" w:sz="0" w:space="0" w:color="auto"/>
            <w:bottom w:val="none" w:sz="0" w:space="0" w:color="auto"/>
            <w:right w:val="none" w:sz="0" w:space="0" w:color="auto"/>
          </w:divBdr>
          <w:divsChild>
            <w:div w:id="5747098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1772622678">
      <w:bodyDiv w:val="1"/>
      <w:marLeft w:val="0"/>
      <w:marRight w:val="0"/>
      <w:marTop w:val="0"/>
      <w:marBottom w:val="0"/>
      <w:divBdr>
        <w:top w:val="none" w:sz="0" w:space="0" w:color="auto"/>
        <w:left w:val="none" w:sz="0" w:space="0" w:color="auto"/>
        <w:bottom w:val="none" w:sz="0" w:space="0" w:color="auto"/>
        <w:right w:val="none" w:sz="0" w:space="0" w:color="auto"/>
      </w:divBdr>
    </w:div>
    <w:div w:id="1957062509">
      <w:bodyDiv w:val="1"/>
      <w:marLeft w:val="0"/>
      <w:marRight w:val="0"/>
      <w:marTop w:val="0"/>
      <w:marBottom w:val="0"/>
      <w:divBdr>
        <w:top w:val="none" w:sz="0" w:space="0" w:color="auto"/>
        <w:left w:val="none" w:sz="0" w:space="0" w:color="auto"/>
        <w:bottom w:val="none" w:sz="0" w:space="0" w:color="auto"/>
        <w:right w:val="none" w:sz="0" w:space="0" w:color="auto"/>
      </w:divBdr>
      <w:divsChild>
        <w:div w:id="1901399347">
          <w:marLeft w:val="-225"/>
          <w:marRight w:val="-225"/>
          <w:marTop w:val="0"/>
          <w:marBottom w:val="0"/>
          <w:divBdr>
            <w:top w:val="none" w:sz="0" w:space="0" w:color="auto"/>
            <w:left w:val="none" w:sz="0" w:space="0" w:color="auto"/>
            <w:bottom w:val="none" w:sz="0" w:space="0" w:color="auto"/>
            <w:right w:val="none" w:sz="0" w:space="0" w:color="auto"/>
          </w:divBdr>
          <w:divsChild>
            <w:div w:id="428627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media/image10.png"/><Relationship Id="rId7" Type="http://schemas.openxmlformats.org/officeDocument/2006/relationships/styles" Target="styles.xml"/><Relationship Id="rId12" Type="http://schemas.openxmlformats.org/officeDocument/2006/relationships/image" Target="media/image1.jp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footer" Target="footer1.xml"/><Relationship Id="rId10" Type="http://schemas.openxmlformats.org/officeDocument/2006/relationships/footnotes" Target="footnotes.xml"/><Relationship Id="rId19" Type="http://schemas.openxmlformats.org/officeDocument/2006/relationships/image" Target="media/image8.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3.xml><?xml version="1.0" encoding="utf-8"?>
<ds:datastoreItem xmlns:ds="http://schemas.openxmlformats.org/officeDocument/2006/customXml" ds:itemID="{3F1DD838-98B3-400D-934E-19A13E123F96}"/>
</file>

<file path=customXml/itemProps4.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5.xml><?xml version="1.0" encoding="utf-8"?>
<ds:datastoreItem xmlns:ds="http://schemas.openxmlformats.org/officeDocument/2006/customXml" ds:itemID="{642FA371-4017-40AA-9C1A-519D22CE13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8</Pages>
  <Words>525</Words>
  <Characters>2998</Characters>
  <Application>Microsoft Office Word</Application>
  <DocSecurity>0</DocSecurity>
  <Lines>24</Lines>
  <Paragraphs>7</Paragraphs>
  <ScaleCrop>false</ScaleCrop>
  <HeadingPairs>
    <vt:vector size="4" baseType="variant">
      <vt:variant>
        <vt:lpstr>Titulua</vt:lpstr>
      </vt:variant>
      <vt:variant>
        <vt:i4>1</vt:i4>
      </vt:variant>
      <vt:variant>
        <vt:lpstr>Title</vt:lpstr>
      </vt:variant>
      <vt:variant>
        <vt:i4>1</vt:i4>
      </vt:variant>
    </vt:vector>
  </HeadingPairs>
  <TitlesOfParts>
    <vt:vector size="2" baseType="lpstr">
      <vt:lpstr/>
      <vt:lpstr/>
    </vt:vector>
  </TitlesOfParts>
  <Manager/>
  <Company/>
  <LinksUpToDate>false</LinksUpToDate>
  <CharactersWithSpaces>3516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Osagaien soldadura, motorren driver-en erregulazioa eta DC-DC bihurgailuak</dc:subject>
  <dc:creator>Tknika-koa moldatua</dc:creator>
  <cp:keywords/>
  <dc:description>generated by python-docx</dc:description>
  <cp:lastModifiedBy>Ane Albisua</cp:lastModifiedBy>
  <cp:revision>10</cp:revision>
  <dcterms:created xsi:type="dcterms:W3CDTF">2025-07-07T08:27:00Z</dcterms:created>
  <dcterms:modified xsi:type="dcterms:W3CDTF">2025-07-07T09:47:00Z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